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Kellertreppe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4896869" name="019ff611-a44f-7674-b9fe-f7624e04a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22734" name="019ff611-a44f-7674-b9fe-f7624e04a9a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594844" name="019ff611-b732-7592-9f7b-1c7cb01e7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072140" name="019ff611-b732-7592-9f7b-1c7cb01e7d2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4351727" name="019ff613-258e-7ce2-a38e-47048b0aa9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385375" name="019ff613-258e-7ce2-a38e-47048b0aa99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0391864" name="019ff613-355d-7e69-b584-66e681a84e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79492" name="019ff613-355d-7e69-b584-66e681a84e2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Verkaufsraum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4547693" name="019ff633-99ae-7d0d-8aa9-3e2492c861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449360" name="019ff633-99ae-7d0d-8aa9-3e2492c861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3927" name="019ff633-bd11-775c-bda4-a1251ba85b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945792" name="019ff633-bd11-775c-bda4-a1251ba85b2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846699" name="019ff634-2adb-7463-974a-23959e121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479473" name="019ff634-2adb-7463-974a-23959e1219b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7660909" name="019ff634-34d1-7e66-ba4f-f3a2d91431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799278" name="019ff634-34d1-7e66-ba4f-f3a2d914318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045808" name="019ff634-8e6f-78ea-b195-455d668f1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546016" name="019ff634-8e6f-78ea-b195-455d668f1e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8572189" name="019ff634-a58e-7937-99ed-3de28786e0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591628" name="019ff634-a58e-7937-99ed-3de28786e08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14128" name="019ff634-fab2-7165-ad6f-2a29d1da75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184639" name="019ff634-fab2-7165-ad6f-2a29d1da75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381702" name="019ff635-1355-7672-912e-e4fb6b250d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689744" name="019ff635-1355-7672-912e-e4fb6b250df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680878" name="019ff635-5a3a-72b4-87be-d54fbbdd3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441183" name="019ff635-5a3a-72b4-87be-d54fbbdd38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721117" name="019ff635-703c-7fe9-8238-4c5cf719b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054696" name="019ff635-703c-7fe9-8238-4c5cf719ba6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0596818" name="019ff635-b776-796d-b70e-aa4dad183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2123" name="019ff635-b776-796d-b70e-aa4dad18312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8579651" name="019ff635-cedf-7344-9dce-8aa4dbc598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734428" name="019ff635-cedf-7344-9dce-8aa4dbc598b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39043" name="019ff636-280a-7a97-b20c-b09c4007c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575042" name="019ff636-280a-7a97-b20c-b09c4007cd0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1887508" name="019ff636-30e5-7f92-b927-1418d48b88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103375" name="019ff636-30e5-7f92-b927-1418d48b885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358849" name="019ff636-6c3c-7058-b576-14da9ddc6c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125100" name="019ff636-6c3c-7058-b576-14da9ddc6c9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7368780" name="019ff636-84b7-7dc9-ab35-8a6248fb49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279140" name="019ff636-84b7-7dc9-ab35-8a6248fb490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7057985" name="019ff639-1023-764a-bef0-ec7fb2b480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281773" name="019ff639-1023-764a-bef0-ec7fb2b480b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9592661" name="019ff639-204b-7b5b-92a6-534dfa0b55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295996" name="019ff639-204b-7b5b-92a6-534dfa0b55b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4458822" name="019ff639-841b-74f8-93cb-6a5582f75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377064" name="019ff639-841b-74f8-93cb-6a5582f7529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6239857" name="019ff639-8eb8-725e-b397-7612d3f7ed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012702" name="019ff639-8eb8-725e-b397-7612d3f7edb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Garagendach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Abdichtungsbahn 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1068216" name="019ff63e-8497-794e-acf8-48e70bcf3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280507" name="019ff63e-8497-794e-acf8-48e70bcf353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2328960" name="019ff63e-eb3a-769f-8d4f-8a060830a2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367920" name="019ff63e-eb3a-769f-8d4f-8a060830a28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5872228" name="019ff641-f28b-7835-8386-1e9ba4e43f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968984" name="019ff641-f28b-7835-8386-1e9ba4e43f0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3178607" name="019ff642-0fa2-76fa-b147-0abe754eb5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720610" name="019ff642-0fa2-76fa-b147-0abe754eb5c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0606896" name="019ff64e-eb57-7684-94d9-167f18233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260403" name="019ff64e-eb57-7684-94d9-167f1823348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8268605" name="019ff64e-fe42-7221-a686-c7f5a40291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532842" name="019ff64e-fe42-7221-a686-c7f5a40291f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Fassadenschindel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08633" name="019ff664-564e-71cd-a1aa-6ee2fbceb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722519" name="019ff664-564e-71cd-a1aa-6ee2fbceb12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78667" name="019ff664-6257-76e4-80f1-94d81b44ed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824361" name="019ff664-6257-76e4-80f1-94d81b44ed7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Toggenburgerszrasse 3, 9532 Rickenbach</w:t>
          </w:r>
        </w:p>
        <w:p>
          <w:pPr>
            <w:spacing w:before="0" w:after="0"/>
          </w:pPr>
          <w:r>
            <w:t>1146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