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Talweg 3, 8165 Schleinikon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088800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293531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