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Treppenhaus/ Küche/ Wohnzimmer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2705877" name="019ffb9c-de24-78ab-a50a-1a7ed0c2e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39158" name="019ffb9c-de24-78ab-a50a-1a7ed0c2ed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528929" name="019ffb9d-548c-7803-8b5d-08e6010576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39153" name="019ffb9d-548c-7803-8b5d-08e60105767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49834888" name="019ffb9e-c288-70f4-a1b7-50208478fd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867665" name="019ffb9e-c288-70f4-a1b7-50208478fd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33363537" name="019ffb9e-ede5-79df-83f8-6897163db2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069368" name="019ffb9e-ede5-79df-83f8-6897163db22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827757" name="019ffb9f-c78e-7c6f-91b5-b3b4b6f69f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85894" name="019ffb9f-c78e-7c6f-91b5-b3b4b6f69ff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153605" name="019ffb9f-f086-7a65-8d94-f786a6912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57406" name="019ffb9f-f086-7a65-8d94-f786a69128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2113495" name="019ffba0-9dcb-75d0-bd64-fb7b2066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59159" name="019ffba0-9dcb-75d0-bd64-fb7b206637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749245" name="019ffba0-e883-7282-8907-44484f856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744928" name="019ffba0-e883-7282-8907-44484f85637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638189" name="019ffba1-8887-74a2-84c8-40864e7bd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401538" name="019ffba1-8887-74a2-84c8-40864e7bdfb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609157" name="019ffba1-b3e3-70e2-9c46-9fc41bb41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936057" name="019ffba1-b3e3-70e2-9c46-9fc41bb41f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146561" name="019ffba3-0aa4-74cb-9db1-6f343ef73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75378" name="019ffba3-0aa4-74cb-9db1-6f343ef73c5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736223" name="019ffba3-a33f-71e0-aaa4-c830caedd7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440425" name="019ffba3-a33f-71e0-aaa4-c830caedd7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443729" name="019ffba6-c537-796c-857a-4f7ac3cbac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48338" name="019ffba6-c537-796c-857a-4f7ac3cbac7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654926" name="019ffba6-f2ac-7d8e-bdb2-750674222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10417" name="019ffba6-f2ac-7d8e-bdb2-75067422280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6427353" name="019ffba7-7ae7-76c3-83f4-5c38d12bc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501980" name="019ffba7-7ae7-76c3-83f4-5c38d12bcd0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487105" name="019ffba7-aca6-75ba-8c31-74737a61a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44250" name="019ffba7-aca6-75ba-8c31-74737a61a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Büro/ Gang/ Schlafzimmer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3570578" name="019ffba8-6f0f-73bb-a6ab-fe2a623bee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267120" name="019ffba8-6f0f-73bb-a6ab-fe2a623beef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837275" name="019ffba8-b22c-7642-9438-68c96ea99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983061" name="019ffba8-b22c-7642-9438-68c96ea99b6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0793675" name="019ffbab-437d-7d87-baa5-81eab26a52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43008" name="019ffbab-437d-7d87-baa5-81eab26a52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551963" name="019ffbab-86d9-7d8b-9a27-95c503841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546077" name="019ffbab-86d9-7d8b-9a27-95c5038413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Wand/ 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39635107" name="019ffbac-7224-776f-adef-604c3b155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42920" name="019ffbac-7224-776f-adef-604c3b1554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669229" name="019ffbad-7792-703f-9ea3-bed2ce166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648729" name="019ffbad-7792-703f-9ea3-bed2ce16601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Talweg 3, 8165 Schleinikon</w:t>
          </w:r>
        </w:p>
        <w:p>
          <w:pPr>
            <w:spacing w:before="0" w:after="0"/>
          </w:pPr>
          <w:r>
            <w:t>DN 1087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