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0849755" name="019ffaaf-7482-70b8-96cd-dc9bf296d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035708" name="019ffaaf-7482-70b8-96cd-dc9bf296daa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213151" name="019ffaaf-9dc7-74ac-b62a-17c9192a9f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086034" name="019ffaaf-9dc7-74ac-b62a-17c9192a9f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0435137" name="019ffab0-93bd-7946-88ad-abf03863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263004" name="019ffab0-93bd-7946-88ad-abf038630bb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065823" name="019ffab0-cb71-77f8-addc-eb1bc1bd85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591355" name="019ffab0-cb71-77f8-addc-eb1bc1bd85c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473615" name="019ffab1-f5dc-7d9b-8bc4-6e73c9fa8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43842" name="019ffab1-f5dc-7d9b-8bc4-6e73c9fa8b2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726795" name="019ffab2-33e3-7f22-9ca2-7b239c4a63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658591" name="019ffab2-33e3-7f22-9ca2-7b239c4a637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89620022" name="019ffab3-02d9-789f-ab9b-1fcb955f8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071114" name="019ffab3-02d9-789f-ab9b-1fcb955f82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881096" name="019ffab3-37b1-7052-bfd2-5e21ffc74b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39221" name="019ffab3-37b1-7052-bfd2-5e21ffc74b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492413" name="019ffab3-8b72-7feb-85e0-d7c30cb90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777360" name="019ffab3-8b72-7feb-85e0-d7c30cb9066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572436" name="019ffab3-c029-7f82-99f4-4ee1e4f1c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470491" name="019ffab3-c029-7f82-99f4-4ee1e4f1cc9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9703729" name="019ffabe-8fcf-7839-a23a-5164a87e95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37355" name="019ffabe-8fcf-7839-a23a-5164a87e95b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320578" name="019ffabe-d62a-7aaf-8d34-47d28f713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010890" name="019ffabe-d62a-7aaf-8d34-47d28f7138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8973801" name="019ffad4-ee87-70b7-af60-bc3c8395d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252659" name="019ffad4-ee87-70b7-af60-bc3c8395d97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18418" name="019ffad5-2b34-724c-a8ff-7b43c78d9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04555" name="019ffad5-2b34-724c-a8ff-7b43c78d9b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21917813" name="019ffad5-ee28-78c6-b074-279f13355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45955" name="019ffad5-ee28-78c6-b074-279f1335587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721900" name="019ffad7-3fd0-7636-a7e3-09a05c68c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893314" name="019ffad7-3fd0-7636-a7e3-09a05c68c9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4512483" name="019ffad7-d882-7e26-a289-cf9e19b5b2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710138" name="019ffad7-d882-7e26-a289-cf9e19b5b23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2437625" name="019ffad8-1bd3-7e53-9e01-4f01693db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841736" name="019ffad8-1bd3-7e53-9e01-4f01693dba6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352045" name="019ffad9-7a06-7817-b1c8-bb309075cc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796539" name="019ffad9-7a06-7817-b1c8-bb309075cc8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384863" name="019ffad9-a59b-79af-964e-6917b71f71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404824" name="019ffad9-a59b-79af-964e-6917b71f712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3212866" name="019ffada-3d46-759a-ab03-bad7c469f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152468" name="019ffada-3d46-759a-ab03-bad7c469f4b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4149143" name="019ffada-752c-714d-8d1c-bed63d4b69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034559" name="019ffada-752c-714d-8d1c-bed63d4b693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4438447" name="019ffae7-0265-7503-bd1b-169eeb5ef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245275" name="019ffae7-0265-7503-bd1b-169eeb5eff3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030252" name="019ffae7-39c1-7992-a689-90282a51ed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087158" name="019ffae7-39c1-7992-a689-90282a51ed5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6081130" name="019ffae8-2b85-7ec8-8522-c7cfc8c9c5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051124" name="019ffae8-2b85-7ec8-8522-c7cfc8c9c5a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1640402" name="019ffae8-5e34-7f27-b953-722134b86c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737835" name="019ffae8-5e34-7f27-b953-722134b86c4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193403" name="019ffaf2-fec9-7012-bac6-8b82a862d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122992" name="019ffaf2-fec9-7012-bac6-8b82a862d76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479328" name="019ffaf3-3c5d-78fe-a516-372c6f17a6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06939" name="019ffaf3-3c5d-78fe-a516-372c6f17a64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Treppenhaus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04428360" name="019ffaf4-48b8-7060-9a92-8a94a7688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439824" name="019ffaf4-48b8-7060-9a92-8a94a768845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264171" name="019ffaf4-b5e4-7646-bdd5-6e5ee3683a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805437" name="019ffaf4-b5e4-7646-bdd5-6e5ee3683aa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030715" name="019ffaf5-2b49-72c3-a270-98da925f4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830887" name="019ffaf5-2b49-72c3-a270-98da925f44e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239937" name="019ffaf5-6d50-7d39-9104-2c5cf61ff5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312312" name="019ffaf5-6d50-7d39-9104-2c5cf61ff59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0052882" name="019ffaf5-f684-79d5-98f1-6715845a1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720861" name="019ffaf5-f684-79d5-98f1-6715845a1cb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9212287" name="019ffaf6-1a23-745e-9082-9f38aa8c2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183540" name="019ffaf6-1a23-745e-9082-9f38aa8c24b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9934978" name="019ffb00-ada6-7374-8db4-62b10b73cb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858448" name="019ffb00-ada6-7374-8db4-62b10b73cbd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0113679" name="019ffb00-ec32-7d65-9aa4-fafea15fe6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80174" name="019ffb00-ec32-7d65-9aa4-fafea15fe65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Schulhausstrasse 3/8762, Schwanden</w:t>
          </w:r>
        </w:p>
        <w:p>
          <w:pPr>
            <w:spacing w:before="0" w:after="0"/>
          </w:pPr>
          <w:r>
            <w:t>DN 1132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