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Steig 2, Niederweningen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5843142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241499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