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Reduit/ WC/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1648210" name="019feab3-23dd-7d74-af2d-54f3cec8c4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591488" name="019feab3-23dd-7d74-af2d-54f3cec8c4c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885840" name="019feab3-4eb3-732f-99c2-dd5d160f57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739378" name="019feab3-4eb3-732f-99c2-dd5d160f578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Reduit/ WC/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10743134" name="019feab4-6f11-762e-8cb9-a7fd061622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017831" name="019feab4-6f11-762e-8cb9-a7fd0616222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45634578" name="019feab4-a2a1-78d9-8ca3-6378f8382c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592011" name="019feab4-a2a1-78d9-8ca3-6378f8382ca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2149350" name="019feab6-394e-703e-8cf1-ac0243180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519573" name="019feab6-394e-703e-8cf1-ac024318044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47130" name="019feab7-26eb-7c53-9bf0-7add43f616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29934" name="019feab7-26eb-7c53-9bf0-7add43f6163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7583955" name="019feabd-1d5c-7ac8-9390-15752f051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250964" name="019feabd-1d5c-7ac8-9390-15752f05143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06401497" name="019feabd-972a-7c85-bc1a-b1a927e878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124139" name="019feabd-972a-7c85-bc1a-b1a927e8789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8504441" name="019feabd-f6b8-75f3-985b-1baa664068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033923" name="019feabd-f6b8-75f3-985b-1baa6640685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4195943" name="019feabe-2f01-74fc-816c-bf0b4ea868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189801" name="019feabe-2f01-74fc-816c-bf0b4ea8689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3955250" name="019feabe-db92-7b3d-b830-53d68c549c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568996" name="019feabe-db92-7b3d-b830-53d68c549cc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1296869" name="019feabf-0c76-7b6d-aa96-64a9a4df66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176330" name="019feabf-0c76-7b6d-aa96-64a9a4df666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1255959" name="019feabf-c91a-7c10-b299-c7947c230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554063" name="019feabf-c91a-7c10-b299-c7947c23093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5987186" name="019feabf-f3de-7942-9452-51516f41cd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545420" name="019feabf-f3de-7942-9452-51516f41cd8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0391642" name="019feac0-a778-7bf5-9b80-4330be91e9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10377" name="019feac0-a778-7bf5-9b80-4330be91e9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9640300" name="019feac0-db69-7bd7-b083-64409a28a6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639884" name="019feac0-db69-7bd7-b083-64409a28a61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53135043" name="019feac1-e82b-78ae-9333-2aca05bd45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464752" name="019feac1-e82b-78ae-9333-2aca05bd45c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8866049" name="019feac2-2c53-7d17-91bf-0fb8b30fe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380614" name="019feac2-2c53-7d17-91bf-0fb8b30fe0c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34758597" name="019feac3-03fc-7d9e-af08-0ad89d8ccf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366989" name="019feac3-03fc-7d9e-af08-0ad89d8ccfb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9804369" name="019feac3-379b-76ec-8a92-1efa999cea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039223" name="019feac3-379b-76ec-8a92-1efa999cea4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36325052" name="019feac3-d018-7824-89c2-8a359a359f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438156" name="019feac3-d018-7824-89c2-8a359a359fd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1486401" name="019feac4-01e8-7d3d-9703-99b636894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271971" name="019feac4-01e8-7d3d-9703-99b63689464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20576326" name="019feada-e85b-7443-8d76-0982427aa6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163719" name="019feada-e85b-7443-8d76-0982427aa64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1506015" name="019feadb-7c98-74e0-83bc-36c7f067b7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603122" name="019feadb-7c98-74e0-83bc-36c7f067b75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0627515" name="019feadc-ab7f-76c4-abd2-373c373693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240702" name="019feadc-ab7f-76c4-abd2-373c3736930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860973" name="019feadd-139e-7d07-b8ed-e3289a6694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69174" name="019feadd-139e-7d07-b8ed-e3289a66940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23458250" name="019feadd-b18e-771e-bc9a-b6fbf021bd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235875" name="019feadd-b18e-771e-bc9a-b6fbf021bde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375180" name="019feadd-c6e1-72ee-ae5c-1d950d4c0a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188232" name="019feadd-c6e1-72ee-ae5c-1d950d4c0af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70251825" name="019feadf-c17f-76d9-b12b-3a097df54d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514898" name="019feadf-c17f-76d9-b12b-3a097df54dd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708743" name="019feadf-f296-72f8-a506-d08661609f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811152" name="019feadf-f296-72f8-a506-d08661609f7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1071768" name="019feae8-d1f6-7ad7-b229-14e47a61d9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779038" name="019feae8-d1f6-7ad7-b229-14e47a61d9d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1678136" name="019feae9-2ffa-7f12-948d-9d3473bdd2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3282" name="019feae9-2ffa-7f12-948d-9d3473bdd24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74501515" name="019feaec-f859-723a-b406-91dd55c069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983623" name="019feaec-f859-723a-b406-91dd55c069d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350811" name="019feaed-1b18-713f-9c78-d537820a91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894661" name="019feaed-1b18-713f-9c78-d537820a915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1017107" name="019feaed-89c4-7241-a133-88f9958962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929543" name="019feaed-89c4-7241-a133-88f9958962a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0310637" name="019feaed-d0e1-75e5-bdc5-c0804a624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53936" name="019feaed-d0e1-75e5-bdc5-c0804a6248a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Esszimmer/ 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9369455" name="019feaf6-4188-799f-8ca7-6a32e015fe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346059" name="019feaf6-4188-799f-8ca7-6a32e015fefd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8521216" name="019feaf6-76c2-70fe-8523-4546965108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406894" name="019feaf6-76c2-70fe-8523-4546965108a3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14898292" name="019feafa-613f-7ca3-aaf2-3172b06e22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607295" name="019feafa-613f-7ca3-aaf2-3172b06e22b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2959774" name="019feafa-97f8-7b18-9c6d-1d58746bbd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076800" name="019feafa-97f8-7b18-9c6d-1d58746bbde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78407038" name="019feb0b-c319-75de-9419-e788647fd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426" name="019feb0b-c319-75de-9419-e788647fd88a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9015063" name="019feb0c-07fd-7653-ac96-f077cb67ff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205729" name="019feb0c-07fd-7653-ac96-f077cb67ffde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165906" name="019feb0c-9ec4-7c8d-8ee4-632cd23b52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037561" name="019feb0c-9ec4-7c8d-8ee4-632cd23b524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434282" name="019feb0c-d0f0-79b3-b495-39f11bcd0c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80613" name="019feb0c-d0f0-79b3-b495-39f11bcd0cef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Steig 2, Niederweningen</w:t>
          </w:r>
        </w:p>
        <w:p>
          <w:pPr>
            <w:spacing w:before="0" w:after="0"/>
          </w:pPr>
          <w:r>
            <w:t>DN 1126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