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Hofackerstrasse 10, Adliswil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1248840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61719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