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Keller/ Waschküche/ Heizraum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67191355" name="019fd115-de5c-79f1-9c2d-a55cf1fbdc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130092" name="019fd115-de5c-79f1-9c2d-a55cf1fbdcc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5927779" name="019fd118-3913-77da-b547-13b1dab25d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4594820" name="019fd118-3913-77da-b547-13b1dab25dd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05067607" name="019fd11d-5e83-7fa2-89b6-7f7139e7fe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30883" name="019fd11d-5e83-7fa2-89b6-7f7139e7fe8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906006" name="019fd11d-a435-795a-b159-f0ef664671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9597560" name="019fd11d-a435-795a-b159-f0ef664671a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UG-OG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8987923" name="019fd129-bcbd-7b7e-b0e8-7ea025329a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013801" name="019fd129-bcbd-7b7e-b0e8-7ea025329a2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3289684" name="019fd12a-3c11-7f94-8f88-e24c17dad5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148377" name="019fd12a-3c11-7f94-8f88-e24c17dad5ec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UG-OG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5635894" name="019fd12b-1b47-7dfe-91d5-1d17c44b09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686837" name="019fd12b-1b47-7dfe-91d5-1d17c44b09f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5077765" name="019fd12b-57b9-7f79-ab5f-baee1eb598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8273016" name="019fd12b-57b9-7f79-ab5f-baee1eb598f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8611987" name="019fd138-ecd0-7772-bfb6-8006ce2f5f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4687994" name="019fd138-ecd0-7772-bfb6-8006ce2f5f4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431442" name="019fd139-3769-7ac7-a9bb-f3072e7e7c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6889472" name="019fd139-3769-7ac7-a9bb-f3072e7e7ca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4202456" name="019fd139-b066-7b83-a187-5e4be72ad3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226308" name="019fd139-b066-7b83-a187-5e4be72ad32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234112" name="019fd139-dc15-777b-a659-48a744ec52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1941699" name="019fd139-dc15-777b-a659-48a744ec522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84053875" name="019fd143-9402-7213-ad82-899d70d1a0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2360770" name="019fd143-9402-7213-ad82-899d70d1a0c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6470372" name="019fd143-b6dd-7e2e-9a8e-23d4249dd2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379951" name="019fd143-b6dd-7e2e-9a8e-23d4249dd2a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7414816" name="019fd144-4fc2-759e-aa9f-a966fb35e6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2031549" name="019fd144-4fc2-759e-aa9f-a966fb35e63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2113794" name="019fd144-8ddd-7b01-b1e2-c7cd66fa3c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8068447" name="019fd144-8ddd-7b01-b1e2-c7cd66fa3cb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68056723" name="019fd14a-1b36-7af5-90cc-29828961fe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5685958" name="019fd14a-1b36-7af5-90cc-29828961fe76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8699462" name="019fd14a-6290-78fd-be19-051588eb8d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99629" name="019fd14a-6290-78fd-be19-051588eb8dc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13537983" name="019fd14b-05bc-75a0-b6e7-fc08f5bafb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020527" name="019fd14b-05bc-75a0-b6e7-fc08f5bafbd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3747806" name="019fd14b-44ea-7114-893f-c0c08c685a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746214" name="019fd14b-44ea-7114-893f-c0c08c685a6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Zweilagig!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54399298" name="019fd16b-015c-7dc9-9eb9-37b33581e8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111599" name="019fd16b-015c-7dc9-9eb9-37b33581e8d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3096754" name="019fd16b-3a6e-7f48-a3eb-75d24a3397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108918" name="019fd16b-3a6e-7f48-a3eb-75d24a3397a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740909" name="019fd16c-a7db-7ef6-a7fd-85bf9f6425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43849" name="019fd16c-a7db-7ef6-a7fd-85bf9f64254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638599937" name="019fd16c-bed6-75b0-b1af-de71d40f61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82659" name="019fd16c-bed6-75b0-b1af-de71d40f616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94100211" name="019fd16d-88ee-7877-b29e-f26b85ff0b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898182" name="019fd16d-88ee-7877-b29e-f26b85ff0b2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2750873" name="019fd16d-bf7f-7caa-8b7f-dd4878aeff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2045429" name="019fd16d-bf7f-7caa-8b7f-dd4878aeffc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Badezimmer/ WC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6882093" name="019fd16e-2ce1-7347-b05e-80e22c9b4c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4292222" name="019fd16e-2ce1-7347-b05e-80e22c9b4c1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3699763" name="019fd16e-5b71-7257-9c28-bf77fe2be0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8646322" name="019fd16e-5b71-7257-9c28-bf77fe2be0d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links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50063879" name="019fd16f-070a-7db4-a5e0-dbb376e39b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8875382" name="019fd16f-070a-7db4-a5e0-dbb376e39b22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7820648" name="019fd16f-4c16-7674-9ea0-2f8a942032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43528" name="019fd16f-4c16-7674-9ea0-2f8a94203239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gerade aus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51463307" name="019fd170-a74d-7814-8108-36c3188681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2750148" name="019fd170-a74d-7814-8108-36c3188681b7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8273108" name="019fd170-cb43-7f7a-8c9a-1d2441c73c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5713540" name="019fd170-cb43-7f7a-8c9a-1d2441c73c82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alle Zimmer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50337544" name="019fd176-9c12-7cfe-9748-30776ecd28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3605134" name="019fd176-9c12-7cfe-9748-30776ecd2895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3549766" name="019fd176-b67e-787a-afb2-3a17b70ff3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707615" name="019fd176-b67e-787a-afb2-3a17b70ff3d7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9786590" name="019fd17a-32b8-780d-8f85-4ed7505bd5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2480080" name="019fd17a-32b8-780d-8f85-4ed7505bd532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2437536" name="019fd17a-55f7-76ca-adfe-05dce5d6e07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6913176" name="019fd17a-55f7-76ca-adfe-05dce5d6e07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60095977" name="019fd17c-4baf-741a-876e-89d260d47d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7288956" name="019fd17c-4baf-741a-876e-89d260d47dfe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0661074" name="019fd17c-6857-7828-8147-523e85dc9b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55517" name="019fd17c-6857-7828-8147-523e85dc9bc3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Hofackerstrasse 10, Adliswil</w:t>
          </w:r>
        </w:p>
        <w:p>
          <w:pPr>
            <w:spacing w:before="0" w:after="0"/>
          </w:pPr>
          <w:r>
            <w:t>DN 1117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