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Friedmattstrasse 17,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6784469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816213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