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575918" name="019fd1e6-6986-76f7-8563-7c3644234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12232" name="019fd1e6-6986-76f7-8563-7c364423487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84834" name="019fd1e6-dd22-743f-a7f3-2a076f717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73496" name="019fd1e6-dd22-743f-a7f3-2a076f717e6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5020194" name="019fd1e7-bedf-705a-8b6a-e585344088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466606" name="019fd1e7-bedf-705a-8b6a-e5853440888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382951" name="019fd1e7-edde-7867-809e-d6e327f078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536897" name="019fd1e7-edde-7867-809e-d6e327f078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79367002" name="019fd1e8-82b3-7a6c-a18b-f5ed4784a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872024" name="019fd1e8-82b3-7a6c-a18b-f5ed4784aa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782487" name="019fd1e8-a951-7c51-bc2f-835cf846ca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802553" name="019fd1e8-a951-7c51-bc2f-835cf846ca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9964753" name="019fd1e9-8f77-7e65-aaf2-3c72cfc4c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354511" name="019fd1e9-8f77-7e65-aaf2-3c72cfc4c0d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60851" name="019fd1e9-b5bc-7045-8806-ea418d81be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922985" name="019fd1e9-b5bc-7045-8806-ea418d81be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Esszimmer/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0938383" name="019fd205-329c-735c-a7a2-9cec3d14da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81241" name="019fd205-329c-735c-a7a2-9cec3d14dae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056877" name="019fd205-5532-7fdb-8a79-062772ed8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153066" name="019fd205-5532-7fdb-8a79-062772ed8e4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98452948" name="019fd206-f372-714c-aa2f-64dc031cb7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96771" name="019fd206-f372-714c-aa2f-64dc031cb7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721372" name="019fd207-1fae-72ff-8064-37d83a5b0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60912" name="019fd207-1fae-72ff-8064-37d83a5b06a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2241374" name="019fd207-f7eb-7c96-b7da-cfd36087e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786585" name="019fd207-f7eb-7c96-b7da-cfd36087ebc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946649" name="019fd208-1344-79f5-b308-ca8534ac28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59044" name="019fd208-1344-79f5-b308-ca8534ac28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9819735" name="019fd209-07c3-79dc-a242-a2d79cbbc3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258642" name="019fd209-07c3-79dc-a242-a2d79cbbc3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599289" name="019fd209-3dd2-7f53-a8b8-6d92ddc8f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278672" name="019fd209-3dd2-7f53-a8b8-6d92ddc8ff5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2126687" name="019fd209-fc5a-71a6-a023-ad8d6948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098282" name="019fd209-fc5a-71a6-a023-ad8d694848f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627559" name="019fd20a-1e1d-7ce8-ae5e-371f07606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941940" name="019fd20a-1e1d-7ce8-ae5e-371f0760689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9445169" name="019fd20a-bf40-7839-b6a9-7bdd9da469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821415" name="019fd20a-bf40-7839-b6a9-7bdd9da469a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770204" name="019fd20a-efbf-7be1-9423-8d3b7743e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575605" name="019fd20a-efbf-7be1-9423-8d3b7743ef3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6983156" name="019fd20b-7e91-793a-836e-d059f3dee8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162396" name="019fd20b-7e91-793a-836e-d059f3dee8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581438" name="019fd20b-a8c5-7e4b-b2d5-d3a27b86b6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490613" name="019fd20b-a8c5-7e4b-b2d5-d3a27b86b6f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25956640" name="019fd21e-c769-78b8-94f1-390721c57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637131" name="019fd21e-c769-78b8-94f1-390721c5749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98802" name="019fd21e-ea13-70de-b077-1be2f039d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148926" name="019fd21e-ea13-70de-b077-1be2f039d02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6295307" name="019fd22a-c1d3-7576-a4b8-d6b8a1aa4d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70629" name="019fd22a-c1d3-7576-a4b8-d6b8a1aa4d0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552544" name="019fd22b-0905-7626-a3eb-21d6fd6f2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118295" name="019fd22b-0905-7626-a3eb-21d6fd6f2f9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171024" name="019fd22b-a701-706c-9365-2f83e3bdb7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945838" name="019fd22b-a701-706c-9365-2f83e3bdb78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103458" name="019fd22c-0286-7d49-8dde-9e8c09dc5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895737" name="019fd22c-0286-7d49-8dde-9e8c09dc529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62642650" name="019fd234-a65b-7bb1-a2b5-e2cbc37b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388156" name="019fd234-a65b-7bb1-a2b5-e2cbc37b6bc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685992" name="019fd234-d776-73f0-9fbd-db6e2b9dc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714587" name="019fd234-d776-73f0-9fbd-db6e2b9dc90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9091922" name="019fd235-57e7-7839-8c5b-07478a29df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89790" name="019fd235-57e7-7839-8c5b-07478a29df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292235" name="019fd235-8411-7913-87b9-f19437f9d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080874" name="019fd235-8411-7913-87b9-f19437f9da2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2634275" name="019fd248-c64c-7b3d-a154-80eb29b87c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049882" name="019fd248-c64c-7b3d-a154-80eb29b87c9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076555" name="019fd248-eaf5-7d2e-906f-f52fa00493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176917" name="019fd248-eaf5-7d2e-906f-f52fa00493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75792870" name="019fd25e-ee4a-758a-acec-93f8bf08a7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46958" name="019fd25e-ee4a-758a-acec-93f8bf08a7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226760" name="019fd25f-3a94-7769-af75-f58760c2e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051588" name="019fd25f-3a94-7769-af75-f58760c2e16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Friedmattstrasse 17, Bonstetten</w:t>
          </w:r>
        </w:p>
        <w:p>
          <w:pPr>
            <w:spacing w:before="0" w:after="0"/>
          </w:pPr>
          <w:r>
            <w:t>DN 1121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