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 Toggenburgerszrasse 3, 9532 Rickenbach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1146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975588092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128221978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