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 Toggenburgerszrasse 3, 9532 Rickenbach</w:t>
          </w:r>
        </w:p>
        <w:p>
          <w:pPr>
            <w:spacing w:before="0" w:after="0"/>
          </w:pPr>
          <w:r>
            <w:t>1146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