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Kellertreppe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5824062" name="019ff611-a44f-7674-b9fe-f7624e04a9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790910" name="019ff611-a44f-7674-b9fe-f7624e04a9a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0170341" name="019ff611-b732-7592-9f7b-1c7cb01e7d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42723" name="019ff611-b732-7592-9f7b-1c7cb01e7d2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3580891" name="019ff613-258e-7ce2-a38e-47048b0aa9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674128" name="019ff613-258e-7ce2-a38e-47048b0aa99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4359123" name="019ff613-355d-7e69-b584-66e681a84e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149595" name="019ff613-355d-7e69-b584-66e681a84e2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Verkaufsraum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0066507" name="019ff633-99ae-7d0d-8aa9-3e2492c861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268845" name="019ff633-99ae-7d0d-8aa9-3e2492c8610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9268509" name="019ff633-bd11-775c-bda4-a1251ba85b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144904" name="019ff633-bd11-775c-bda4-a1251ba85b2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4857122" name="019ff634-2adb-7463-974a-23959e1219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792279" name="019ff634-2adb-7463-974a-23959e1219b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7117652" name="019ff634-34d1-7e66-ba4f-f3a2d91431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422147" name="019ff634-34d1-7e66-ba4f-f3a2d914318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493782" name="019ff634-8e6f-78ea-b195-455d668f1e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132843" name="019ff634-8e6f-78ea-b195-455d668f1eb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1358195" name="019ff634-a58e-7937-99ed-3de28786e0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420309" name="019ff634-a58e-7937-99ed-3de28786e08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2385839" name="019ff634-fab2-7165-ad6f-2a29d1da75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923414" name="019ff634-fab2-7165-ad6f-2a29d1da75f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195620" name="019ff635-1355-7672-912e-e4fb6b250d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972347" name="019ff635-1355-7672-912e-e4fb6b250df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0228906" name="019ff635-5a3a-72b4-87be-d54fbbdd38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196072" name="019ff635-5a3a-72b4-87be-d54fbbdd384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3449133" name="019ff635-703c-7fe9-8238-4c5cf719ba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6002505" name="019ff635-703c-7fe9-8238-4c5cf719ba6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2461936" name="019ff635-b776-796d-b70e-aa4dad1831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0088833" name="019ff635-b776-796d-b70e-aa4dad18312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0698741" name="019ff635-cedf-7344-9dce-8aa4dbc598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1653355" name="019ff635-cedf-7344-9dce-8aa4dbc598b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8473390" name="019ff636-280a-7a97-b20c-b09c4007cd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664039" name="019ff636-280a-7a97-b20c-b09c4007cd0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2523703" name="019ff636-30e5-7f92-b927-1418d48b88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155718" name="019ff636-30e5-7f92-b927-1418d48b885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6123024" name="019ff636-6c3c-7058-b576-14da9ddc6c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27290" name="019ff636-6c3c-7058-b576-14da9ddc6c9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0419778" name="019ff636-84b7-7dc9-ab35-8a6248fb49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891517" name="019ff636-84b7-7dc9-ab35-8a6248fb490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7582111" name="019ff639-1023-764a-bef0-ec7fb2b480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483198" name="019ff639-1023-764a-bef0-ec7fb2b480b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9068522" name="019ff639-204b-7b5b-92a6-534dfa0b55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683983" name="019ff639-204b-7b5b-92a6-534dfa0b55b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7083061" name="019ff639-841b-74f8-93cb-6a5582f752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117464" name="019ff639-841b-74f8-93cb-6a5582f7529a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02024591" name="019ff639-8eb8-725e-b397-7612d3f7ed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961501" name="019ff639-8eb8-725e-b397-7612d3f7edb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Garagendach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Abdichtungsbahn 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9864729" name="019ff63e-8497-794e-acf8-48e70bcf35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592788" name="019ff63e-8497-794e-acf8-48e70bcf353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1266631" name="019ff63e-eb3a-769f-8d4f-8a060830a2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795081" name="019ff63e-eb3a-769f-8d4f-8a060830a28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Beläge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5895611" name="019ff641-f28b-7835-8386-1e9ba4e43f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848867" name="019ff641-f28b-7835-8386-1e9ba4e43f0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6263339" name="019ff642-0fa2-76fa-b147-0abe754eb5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499131" name="019ff642-0fa2-76fa-b147-0abe754eb5c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Zreppenhaus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2005517" name="019ff64e-eb57-7684-94d9-167f182334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080802" name="019ff64e-eb57-7684-94d9-167f1823348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4499131" name="019ff64e-fe42-7221-a686-c7f5a40291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461565" name="019ff64e-fe42-7221-a686-c7f5a40291f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Fassadenschindel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Gartenhaus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8134267" name="019ff664-564e-71cd-a1aa-6ee2fbceb1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191637" name="019ff664-564e-71cd-a1aa-6ee2fbceb12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465199" name="019ff664-6257-76e4-80f1-94d81b44ed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107206" name="019ff664-6257-76e4-80f1-94d81b44ed7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Toggenburgerszrasse 3, 9532 Rickenbach</w:t>
          </w:r>
        </w:p>
        <w:p>
          <w:pPr>
            <w:spacing w:before="0" w:after="0"/>
          </w:pPr>
          <w:r>
            <w:t>1146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