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Chilenrainweg 6, Schlatt bei Winterthur,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238375" cy="2880000"/>
            <wp:effectExtent l="0" t="0" r="0" b="0"/>
            <wp:docPr id="369728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404345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