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785893" name="019ff512-639f-7f16-b848-02bb23645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040541" name="019ff512-639f-7f16-b848-02bb23645f9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258238" name="019ff512-95c6-7103-ae82-cdcd33790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470077" name="019ff512-95c6-7103-ae82-cdcd3379036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9331844" name="019ff515-e9cd-7a35-afe3-7c713ff01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06683" name="019ff515-e9cd-7a35-afe3-7c713ff01fe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9942029" name="019ff516-0c98-7f96-973f-8871716d18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319330" name="019ff516-0c98-7f96-973f-8871716d182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9626219" name="019ff516-c498-79ab-8a6b-44f061b4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168479" name="019ff516-c498-79ab-8a6b-44f061b4dd6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5039824" name="019ff516-eb85-7f5e-b482-d1aa0e1827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133513" name="019ff516-eb85-7f5e-b482-d1aa0e1827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7161526" name="019ff517-c5ce-7489-8045-249e696490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92573" name="019ff517-c5ce-7489-8045-249e6964903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1805330" name="019ff517-fd13-73db-9189-ed6f31c95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097218" name="019ff517-fd13-73db-9189-ed6f31c95f0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8426931" name="019ff519-05a4-7527-9655-595a2a7ff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985297" name="019ff519-05a4-7527-9655-595a2a7ff43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394783" name="019ff519-1dbd-7441-b812-05879e331d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580708" name="019ff519-1dbd-7441-b812-05879e331dc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649391" name="019ff519-9533-7d37-ad2a-99bcfa3db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287693" name="019ff519-9533-7d37-ad2a-99bcfa3db44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3016162" name="019ff519-ac46-7094-acd9-193f4946bc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248295" name="019ff519-ac46-7094-acd9-193f4946bc3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 und Sockel beprobt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0774105" name="019ff51e-ebbf-77bc-bc0d-0addc1c012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637009" name="019ff51e-ebbf-77bc-bc0d-0addc1c0128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1166496" name="019ff51f-5cfc-7afb-9f12-ff34c78b2f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251406" name="019ff51f-5cfc-7afb-9f12-ff34c78b2f4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341077" name="019ff520-4ebe-75fa-aad1-e9e9335c1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811571" name="019ff520-4ebe-75fa-aad1-e9e9335c13f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1647307" name="019ff520-5f5f-783e-a21a-1ec3ea730e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516673" name="019ff520-5f5f-783e-a21a-1ec3ea730e4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879904" name="019ff520-f36f-7865-b9e9-3b3937745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28126" name="019ff520-f36f-7865-b9e9-3b393774592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668356" name="019ff521-12f5-7cca-8437-59af14749e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956281" name="019ff521-12f5-7cca-8437-59af14749e8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012251" name="019ff521-7421-7c8b-b084-57989741cd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707286" name="019ff521-7421-7c8b-b084-57989741cd4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250992" name="019ff521-8dc7-7ace-8531-907bcb6848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587668" name="019ff521-8dc7-7ace-8531-907bcb6848d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495798" name="019ff521-dec1-774c-8abe-028fda61a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996313" name="019ff521-dec1-774c-8abe-028fda61a6b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1481782" name="019ff521-f58c-75c9-9443-44caa7f303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176008" name="019ff521-f58c-75c9-9443-44caa7f303d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118650" name="019ff522-5bf8-7865-8b35-78d1e2f46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275617" name="019ff522-5bf8-7865-8b35-78d1e2f469b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9159250" name="019ff522-7357-7cc5-a415-f8a0d262e6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386420" name="019ff522-7357-7cc5-a415-f8a0d262e60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1715634" name="019ff524-c53a-7fe0-94eb-d02ddc8e4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23175" name="019ff524-c53a-7fe0-94eb-d02ddc8e4e4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69305" name="019ff524-d798-7dfe-8180-8a6ad44cfe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095826" name="019ff524-d798-7dfe-8180-8a6ad44cfeb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76183" name="019ff52a-f012-74d6-9b5c-59ceaacee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651521" name="019ff52a-f012-74d6-9b5c-59ceaaceeba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8521737" name="019ff52b-10cd-7f6a-9f2e-c3d017b673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210953" name="019ff52b-10cd-7f6a-9f2e-c3d017b6733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2116695" name="019ff52c-8d89-7363-a00c-e875c59be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530380" name="019ff52c-8d89-7363-a00c-e875c59be07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8772940" name="019ff52c-b83e-7536-9bfd-1c81859e6a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231391" name="019ff52c-b83e-7536-9bfd-1c81859e6ab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025442" name="019ff551-663b-75c5-a4f9-762806be3e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166565" name="019ff551-663b-75c5-a4f9-762806be3e0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2580106" name="019ff551-8008-7b6a-9848-73bb0906cd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183756" name="019ff551-8008-7b6a-9848-73bb0906cd3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8969744" name="019ff552-f6ca-7d04-9c5d-9c1265c75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120752" name="019ff552-f6ca-7d04-9c5d-9c1265c7579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314215" name="019ff553-12a5-7d55-a90e-79abecf97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924521" name="019ff553-12a5-7d55-a90e-79abecf97bf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779346" name="019ff565-1fa4-7410-9c6c-d88a7722e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15516" name="019ff565-1fa4-7410-9c6c-d88a7722e76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7887136" name="019ff565-3d4e-7b14-a4ae-212ad80b61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885959" name="019ff565-3d4e-7b14-a4ae-212ad80b619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0143412" name="019ff567-157d-7d8f-852d-2214ca1f4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538654" name="019ff567-157d-7d8f-852d-2214ca1f421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4079805" name="019ff567-3555-7c10-832c-ab58dee42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319389" name="019ff567-3555-7c10-832c-ab58dee4265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977323" name="019ff567-a4d7-7832-9851-f83d00e9e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639610" name="019ff567-a4d7-7832-9851-f83d00e9e4d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1593332" name="019ff567-de56-75fc-9a1b-b3f488a85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167257" name="019ff567-de56-75fc-9a1b-b3f488a856c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Chilenrainweg 6, Schlatt bei Winterthur, Switzerland</w:t>
          </w:r>
        </w:p>
        <w:p>
          <w:pPr>
            <w:spacing w:before="0" w:after="0"/>
          </w:pPr>
          <w:r>
            <w:t>351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