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Büntenweg 7, 4312 Magden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1129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39401761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6950550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