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Büntenweg 7, 4312 Magden</w:t>
          </w:r>
        </w:p>
        <w:p>
          <w:pPr>
            <w:spacing w:before="0" w:after="0"/>
          </w:pPr>
          <w:r>
            <w:t>DN 1129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