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1811791" name="019ff4e4-9b11-78de-a868-9b935521b0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8193860" name="019ff4e4-9b11-78de-a868-9b935521b0c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8812370" name="019ff4e4-f642-7bfe-bb91-da92aabbb9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0681304" name="019ff4e4-f642-7bfe-bb91-da92aabbb9e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Spachtelmasse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29883848" name="019ff4e7-54be-7f7a-aff8-25072c7970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4080315" name="019ff4e7-54be-7f7a-aff8-25072c79709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3671911" name="019ff4e7-96b3-7edc-a5d8-08e6ae8616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7556414" name="019ff4e7-96b3-7edc-a5d8-08e6ae8616d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 </w:t>
            </w:r>
          </w:p>
          <w:p>
            <w:pPr>
              <w:spacing w:before="0" w:after="0"/>
            </w:pPr>
            <w:r>
              <w:t>Rohrummantellung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technisches Textil</w:t>
            </w:r>
          </w:p>
          <w:p>
            <w:pPr>
              <w:spacing w:before="0" w:after="0"/>
            </w:pPr>
            <w:r>
              <w:t>Rohrummantellung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61307418" name="019ff4e8-4891-71ca-b396-69fac59548f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5713188" name="019ff4e8-4891-71ca-b396-69fac59548f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1853651" name="019ff4e8-801e-723e-9563-faa6feedfd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9537593" name="019ff4e8-801e-723e-9563-faa6feedfd9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420690" name="019ff4f6-1dc4-7f35-817c-37af33d329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0346936" name="019ff4f6-1dc4-7f35-817c-37af33d3299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3441148" name="019ff4f6-8243-708f-b100-78c11f7488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957839" name="019ff4f6-8243-708f-b100-78c11f74885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Zweilagig mit Bituminösen Kleber!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63922433" name="019ff4f7-e667-7b51-ba98-701d65f59e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290487" name="019ff4f7-e667-7b51-ba98-701d65f59e4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1762892" name="019ff4f8-663e-780b-9791-dc650c9e9a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3211383" name="019ff4f8-663e-780b-9791-dc650c9e9ab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34305697" name="019ff4fd-caf7-7ad0-b6fe-e3ab681a40b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9346052" name="019ff4fd-caf7-7ad0-b6fe-e3ab681a40b8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0194729" name="019ff4fd-e694-774e-8944-4dfd79ad0e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4053516" name="019ff4fd-e694-774e-8944-4dfd79ad0ea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48360735" name="019ff4ff-f2ed-707e-a722-97ddbf969d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6251757" name="019ff4ff-f2ed-707e-a722-97ddbf969d9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8149644" name="019ff500-33b2-7375-8326-a7f6ad99d4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9183326" name="019ff500-33b2-7375-8326-a7f6ad99d42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Linoleum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3018314" name="019ff50a-2e8a-7b3f-9f2e-0d2117724ee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0497545" name="019ff50a-2e8a-7b3f-9f2e-0d2117724ee9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079296" name="019ff50a-5615-7d4a-97f2-e4095e56bf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6098339" name="019ff50a-5615-7d4a-97f2-e4095e56bf00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02040150" name="019ff50b-b853-77fb-afdb-ab7d0b97d3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7986490" name="019ff50b-b853-77fb-afdb-ab7d0b97d3e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1814457" name="019ff50b-e65d-7ab0-8823-f45d65eea2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4469387" name="019ff50b-e65d-7ab0-8823-f45d65eea20c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UG-DG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9095244" name="019ff50f-5b75-7cac-99e6-108bc6321f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8223954" name="019ff50f-5b75-7cac-99e6-108bc6321fb0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8032271" name="019ff50f-92eb-77b9-b91e-aa321ca946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6549809" name="019ff50f-92eb-77b9-b91e-aa321ca9466e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44102674" name="019ff51c-f0f0-77c3-942a-930cf52792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0312018" name="019ff51c-f0f0-77c3-942a-930cf52792c3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1724693" name="019ff51d-44e2-7493-9fef-2715da145c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5302573" name="019ff51d-44e2-7493-9fef-2715da145c16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Büntenweg 7, 4312 Magden</w:t>
          </w:r>
        </w:p>
        <w:p>
          <w:pPr>
            <w:spacing w:before="0" w:after="0"/>
          </w:pPr>
          <w:r>
            <w:t>DN 1129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media/document_image_rId24.jpeg" Type="http://schemas.openxmlformats.org/officeDocument/2006/relationships/image" Id="rId24"/>
    <Relationship Target="media/document_image_rId25.jpeg" Type="http://schemas.openxmlformats.org/officeDocument/2006/relationships/image" Id="rId25"/>
    <Relationship Target="footer.xml" Type="http://schemas.openxmlformats.org/officeDocument/2006/relationships/footer" Id="rId2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