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Friedmattstrasse 17, Bonstetten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4314016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8997779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