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Geschoss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4340716" name="019fd1e6-6986-76f7-8563-7c36442348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268675" name="019fd1e6-6986-76f7-8563-7c364423487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017344" name="019fd1e6-dd22-743f-a7f3-2a076f717e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751370" name="019fd1e6-dd22-743f-a7f3-2a076f717e6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3740167" name="019fd1e7-bedf-705a-8b6a-e585344088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103108" name="019fd1e7-bedf-705a-8b6a-e5853440888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9638914" name="019fd1e7-edde-7867-809e-d6e327f078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5201487" name="019fd1e7-edde-7867-809e-d6e327f078d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40392489" name="019fd1e8-82b3-7a6c-a18b-f5ed4784aa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458957" name="019fd1e8-82b3-7a6c-a18b-f5ed4784aae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0816765" name="019fd1e8-a951-7c51-bc2f-835cf846ca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1882339" name="019fd1e8-a951-7c51-bc2f-835cf846ca2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01738569" name="019fd1e9-8f77-7e65-aaf2-3c72cfc4c0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161277" name="019fd1e9-8f77-7e65-aaf2-3c72cfc4c0d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8600795" name="019fd1e9-b5bc-7045-8806-ea418d81be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051709" name="019fd1e9-b5bc-7045-8806-ea418d81be1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Küche/ Esszimmer/ Büro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54233687" name="019fd205-329c-735c-a7a2-9cec3d14da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221054" name="019fd205-329c-735c-a7a2-9cec3d14dae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9252201" name="019fd205-5532-7fdb-8a79-062772ed8e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911565" name="019fd205-5532-7fdb-8a79-062772ed8e4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69936824" name="019fd206-f372-714c-aa2f-64dc031cb7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2637939" name="019fd206-f372-714c-aa2f-64dc031cb71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0589858" name="019fd207-1fae-72ff-8064-37d83a5b06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862726" name="019fd207-1fae-72ff-8064-37d83a5b06ae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38050143" name="019fd207-f7eb-7c96-b7da-cfd36087eb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8932110" name="019fd207-f7eb-7c96-b7da-cfd36087ebc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0683222" name="019fd208-1344-79f5-b308-ca8534ac28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259069" name="019fd208-1344-79f5-b308-ca8534ac285a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9964805" name="019fd209-07c3-79dc-a242-a2d79cbbc3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607423" name="019fd209-07c3-79dc-a242-a2d79cbbc32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3254135" name="019fd209-3dd2-7f53-a8b8-6d92ddc8ff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84745" name="019fd209-3dd2-7f53-a8b8-6d92ddc8ff5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62414852" name="019fd209-fc5a-71a6-a023-ad8d694848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799047" name="019fd209-fc5a-71a6-a023-ad8d694848f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6296320" name="019fd20a-1e1d-7ce8-ae5e-371f076068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1496394" name="019fd20a-1e1d-7ce8-ae5e-371f0760689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40985046" name="019fd20a-bf40-7839-b6a9-7bdd9da469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374635" name="019fd20a-bf40-7839-b6a9-7bdd9da469a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7504259" name="019fd20a-efbf-7be1-9423-8d3b7743ef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7249127" name="019fd20a-efbf-7be1-9423-8d3b7743ef3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3277988" name="019fd20b-7e91-793a-836e-d059f3dee8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976003" name="019fd20b-7e91-793a-836e-d059f3dee85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6428109" name="019fd20b-a8c5-7e4b-b2d5-d3a27b86b6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953519" name="019fd20b-a8c5-7e4b-b2d5-d3a27b86b6f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Büro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65083790" name="019fd21e-c769-78b8-94f1-390721c574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952817" name="019fd21e-c769-78b8-94f1-390721c57499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9835447" name="019fd21e-ea13-70de-b077-1be2f039d0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888961" name="019fd21e-ea13-70de-b077-1be2f039d02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Büro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32894199" name="019fd22a-c1d3-7576-a4b8-d6b8a1aa4d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4188143" name="019fd22a-c1d3-7576-a4b8-d6b8a1aa4d0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3957644" name="019fd22b-0905-7626-a3eb-21d6fd6f2f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193351" name="019fd22b-0905-7626-a3eb-21d6fd6f2f9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Geschoss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Kork Isolation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6526473" name="019fd22b-a701-706c-9365-2f83e3bdb7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9802946" name="019fd22b-a701-706c-9365-2f83e3bdb786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563282" name="019fd22c-0286-7d49-8dde-9e8c09dc52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925" name="019fd22c-0286-7d49-8dde-9e8c09dc5290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33447756" name="019fd234-a65b-7bb1-a2b5-e2cbc37b6b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8071115" name="019fd234-a65b-7bb1-a2b5-e2cbc37b6bc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6988727" name="019fd234-d776-73f0-9fbd-db6e2b9dc9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6386832" name="019fd234-d776-73f0-9fbd-db6e2b9dc906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9550814" name="019fd235-57e7-7839-8c5b-07478a29df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921788" name="019fd235-57e7-7839-8c5b-07478a29df8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7984218" name="019fd235-8411-7913-87b9-f19437f9da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0038625" name="019fd235-8411-7913-87b9-f19437f9da2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15973072" name="019fd248-c64c-7b3d-a154-80eb29b87c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111016" name="019fd248-c64c-7b3d-a154-80eb29b87c90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8028210" name="019fd248-eaf5-7d2e-906f-f52fa00493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722088" name="019fd248-eaf5-7d2e-906f-f52fa00493df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4441117" name="019fd25e-ee4a-758a-acec-93f8bf08a7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414962" name="019fd25e-ee4a-758a-acec-93f8bf08a7c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3247967" name="019fd25f-3a94-7769-af75-f58760c2e1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5324918" name="019fd25f-3a94-7769-af75-f58760c2e165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Friedmattstrasse 17, Bonstetten</w:t>
          </w:r>
        </w:p>
        <w:p>
          <w:pPr>
            <w:spacing w:before="0" w:after="0"/>
          </w:pPr>
          <w:r>
            <w:t>DN 1121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