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Hofackerstrasse 10, Adliswil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1117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95659162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8979273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