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Hofackerstrasse 10, Adliswil</w:t>
          </w:r>
        </w:p>
        <w:p>
          <w:pPr>
            <w:spacing w:before="0" w:after="0"/>
          </w:pPr>
          <w:r>
            <w:t>DN 1117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