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Waschküche/ Heizraum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26922447" name="019fd115-de5c-79f1-9c2d-a55cf1fbdc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112403" name="019fd115-de5c-79f1-9c2d-a55cf1fbdcc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037007" name="019fd118-3913-77da-b547-13b1dab25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347041" name="019fd118-3913-77da-b547-13b1dab25dd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62702749" name="019fd11d-5e83-7fa2-89b6-7f7139e7fe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132927" name="019fd11d-5e83-7fa2-89b6-7f7139e7fe8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2030358" name="019fd11d-a435-795a-b159-f0ef66467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29641" name="019fd11d-a435-795a-b159-f0ef664671a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3135111" name="019fd129-bcbd-7b7e-b0e8-7ea025329a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692048" name="019fd129-bcbd-7b7e-b0e8-7ea025329a2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542436" name="019fd12a-3c11-7f94-8f88-e24c17dad5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309186" name="019fd12a-3c11-7f94-8f88-e24c17dad5e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1402049" name="019fd12b-1b47-7dfe-91d5-1d17c44b09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168831" name="019fd12b-1b47-7dfe-91d5-1d17c44b09f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050443" name="019fd12b-57b9-7f79-ab5f-baee1eb59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239683" name="019fd12b-57b9-7f79-ab5f-baee1eb598f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9401114" name="019fd138-ecd0-7772-bfb6-8006ce2f5f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701193" name="019fd138-ecd0-7772-bfb6-8006ce2f5f4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1158389" name="019fd139-3769-7ac7-a9bb-f3072e7e7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858315" name="019fd139-3769-7ac7-a9bb-f3072e7e7ca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7628054" name="019fd139-b066-7b83-a187-5e4be72ad3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167104" name="019fd139-b066-7b83-a187-5e4be72ad3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930376" name="019fd139-dc15-777b-a659-48a744ec52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964483" name="019fd139-dc15-777b-a659-48a744ec52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05961898" name="019fd143-9402-7213-ad82-899d70d1a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157245" name="019fd143-9402-7213-ad82-899d70d1a0c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342901" name="019fd143-b6dd-7e2e-9a8e-23d4249dd2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945408" name="019fd143-b6dd-7e2e-9a8e-23d4249dd2a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9758612" name="019fd144-4fc2-759e-aa9f-a966fb35e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065264" name="019fd144-4fc2-759e-aa9f-a966fb35e63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680222" name="019fd144-8ddd-7b01-b1e2-c7cd66fa3c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686948" name="019fd144-8ddd-7b01-b1e2-c7cd66fa3cb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15484500" name="019fd14a-1b36-7af5-90cc-29828961fe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38936" name="019fd14a-1b36-7af5-90cc-29828961fe7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7599714" name="019fd14a-6290-78fd-be19-051588eb8d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739364" name="019fd14a-6290-78fd-be19-051588eb8dc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8055498" name="019fd14b-05bc-75a0-b6e7-fc08f5bafb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171469" name="019fd14b-05bc-75a0-b6e7-fc08f5bafbd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687750" name="019fd14b-44ea-7114-893f-c0c08c685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26212" name="019fd14b-44ea-7114-893f-c0c08c685a6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9523693" name="019fd16b-015c-7dc9-9eb9-37b33581e8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060731" name="019fd16b-015c-7dc9-9eb9-37b33581e8d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686337" name="019fd16b-3a6e-7f48-a3eb-75d24a339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053694" name="019fd16b-3a6e-7f48-a3eb-75d24a3397a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81637" name="019fd16c-a7db-7ef6-a7fd-85bf9f6425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397097" name="019fd16c-a7db-7ef6-a7fd-85bf9f64254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19381156" name="019fd16c-bed6-75b0-b1af-de71d40f6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562913" name="019fd16c-bed6-75b0-b1af-de71d40f616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92859847" name="019fd16d-88ee-7877-b29e-f26b85ff0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72375" name="019fd16d-88ee-7877-b29e-f26b85ff0b2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0525092" name="019fd16d-bf7f-7caa-8b7f-dd4878aeff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446038" name="019fd16d-bf7f-7caa-8b7f-dd4878aeffc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2591787" name="019fd16e-2ce1-7347-b05e-80e22c9b4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566887" name="019fd16e-2ce1-7347-b05e-80e22c9b4c1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2636485" name="019fd16e-5b71-7257-9c28-bf77fe2be0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324126" name="019fd16e-5b71-7257-9c28-bf77fe2be0d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8278634" name="019fd16f-070a-7db4-a5e0-dbb376e39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813073" name="019fd16f-070a-7db4-a5e0-dbb376e39b2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872741" name="019fd16f-4c16-7674-9ea0-2f8a942032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407416" name="019fd16f-4c16-7674-9ea0-2f8a9420323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gerade 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6652729" name="019fd170-a74d-7814-8108-36c3188681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9946" name="019fd170-a74d-7814-8108-36c3188681b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747107" name="019fd170-cb43-7f7a-8c9a-1d2441c73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770047" name="019fd170-cb43-7f7a-8c9a-1d2441c73c8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alle Zimmer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8197725" name="019fd176-9c12-7cfe-9748-30776ecd28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932480" name="019fd176-9c12-7cfe-9748-30776ecd289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5450" name="019fd176-b67e-787a-afb2-3a17b70ff3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570927" name="019fd176-b67e-787a-afb2-3a17b70ff3d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8323914" name="019fd17a-32b8-780d-8f85-4ed7505b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538988" name="019fd17a-32b8-780d-8f85-4ed7505bd53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519773" name="019fd17a-55f7-76ca-adfe-05dce5d6e0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583176" name="019fd17a-55f7-76ca-adfe-05dce5d6e07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159388" name="019fd17c-4baf-741a-876e-89d260d47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945514" name="019fd17c-4baf-741a-876e-89d260d47df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050465" name="019fd17c-6857-7828-8147-523e85dc9b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188363" name="019fd17c-6857-7828-8147-523e85dc9bc3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Hofackerstrasse 10, Adliswil</w:t>
          </w:r>
        </w:p>
        <w:p>
          <w:pPr>
            <w:spacing w:before="0" w:after="0"/>
          </w:pPr>
          <w:r>
            <w:t>DN 1117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