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8048747" name="019ff117-fbcf-77c6-a1bb-912a96595d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051471" name="019ff117-fbcf-77c6-a1bb-912a96595d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017203" name="019ff118-2ca6-70a8-bfb5-d5825f577e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801098" name="019ff118-2ca6-70a8-bfb5-d5825f577ee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8207626" name="019ff14d-106f-7059-8ede-b60ad15fcd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744382" name="019ff14d-106f-7059-8ede-b60ad15fcd6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139017" name="019ff14d-3189-7773-a284-b172ad2b5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88630" name="019ff14d-3189-7773-a284-b172ad2b559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9394187" name="019ff14d-f269-732e-b0dc-32775fc63c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006803" name="019ff14d-f269-732e-b0dc-32775fc63ce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272975" name="019ff14e-501a-79e7-900f-e093911eb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10869" name="019ff14e-501a-79e7-900f-e093911ebb1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835460" name="019ff14f-7207-7ff8-85a9-e6388fc64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795279" name="019ff14f-7207-7ff8-85a9-e6388fc64e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732730" name="019ff14f-a54d-7182-a12a-466cc55c4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078235" name="019ff14f-a54d-7182-a12a-466cc55c4b3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01001475" name="019ff150-d183-716b-a19c-75a228f39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397404" name="019ff150-d183-716b-a19c-75a228f3966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575298" name="019ff151-1d06-712a-80f0-ca91b95a9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725163" name="019ff151-1d06-712a-80f0-ca91b95a9db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4464879" name="019ff151-fa32-7149-b90a-1479f8b71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98655" name="019ff151-fa32-7149-b90a-1479f8b7158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3568599" name="019ff152-4cf7-7ca2-af81-a186cfd94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67199" name="019ff152-4cf7-7ca2-af81-a186cfd9453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0111630" name="019ff153-cb4b-775d-96a2-4ad49fddf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786042" name="019ff153-cb4b-775d-96a2-4ad49fddf93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356657" name="019ff153-ef43-7888-8046-0265c486e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80469" name="019ff153-ef43-7888-8046-0265c486e5e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026656" name="019ff154-9336-7b1f-afbc-864b465a8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575233" name="019ff154-9336-7b1f-afbc-864b465a8df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238853" name="019ff154-db40-72ec-960d-d39f4ddafa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417302" name="019ff154-db40-72ec-960d-d39f4ddafae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9825960" name="019ff156-937e-7460-a5b3-a593eb7b9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067222" name="019ff156-937e-7460-a5b3-a593eb7b90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664595" name="019ff157-06a5-7d79-9c4c-fbb3a4d7a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476611" name="019ff157-06a5-7d79-9c4c-fbb3a4d7af8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5669962" name="019ff158-08d2-700a-a3be-3a0bc4486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72931" name="019ff158-08d2-700a-a3be-3a0bc44865c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521436" name="019ff158-4e4d-76c7-ba52-c283c6268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70046" name="019ff158-4e4d-76c7-ba52-c283c626829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6071631" name="019ff158-d00e-7b0c-83b1-164a2fa51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344244" name="019ff158-d00e-7b0c-83b1-164a2fa513e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247218" name="019ff159-1216-79f2-860f-5f094df07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260466" name="019ff159-1216-79f2-860f-5f094df07db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5923078" name="019ff159-9976-7fd4-be5a-5d9fd99ac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519342" name="019ff159-9976-7fd4-be5a-5d9fd99ac3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055079" name="019ff159-d3bd-74d9-a9a1-020217713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05761" name="019ff159-d3bd-74d9-a9a1-0202177133f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701830" name="019ff15a-b312-747c-914c-adc5b6955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999024" name="019ff15a-b312-747c-914c-adc5b69554f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230439" name="019ff15a-fba9-7a90-b2ac-201b9049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36712" name="019ff15a-fba9-7a90-b2ac-201b90495cc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1728462" name="019ff15c-3a0c-70a9-8125-3134a485b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221028" name="019ff15c-3a0c-70a9-8125-3134a485bb2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735586" name="019ff15c-6d4b-7207-bfaa-04ec136be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981072" name="019ff15c-6d4b-7207-bfaa-04ec136bea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17421" name="019ff15d-3646-7ba2-a208-f1fbdee91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907074" name="019ff15d-3646-7ba2-a208-f1fbdee913b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841121" name="019ff15d-89b0-74c3-b220-21c79ebae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926164" name="019ff15d-89b0-74c3-b220-21c79ebaee0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465149" name="019ff15e-41f5-7571-809a-c1a303c1c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742594" name="019ff15e-41f5-7571-809a-c1a303c1c32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003194" name="019ff15e-6e0f-7216-9635-686fe7333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140138" name="019ff15e-6e0f-7216-9635-686fe733342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5969385" name="019ff161-9dc2-7d74-9c30-f5a182b9bd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703611" name="019ff161-9dc2-7d74-9c30-f5a182b9bda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241631" name="019ff161-eab4-75fb-85c0-8889bf5aec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197392" name="019ff161-eab4-75fb-85c0-8889bf5aecc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923536" name="019ff162-a3d0-7412-89ee-666ab20d6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612381" name="019ff162-a3d0-7412-89ee-666ab20d6f1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905808" name="019ff162-ca08-76fe-9a9c-9d72dcc76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721077" name="019ff162-ca08-76fe-9a9c-9d72dcc764b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24162" name="019ff166-ed2a-7386-a7c6-9d68c11b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021064" name="019ff166-ed2a-7386-a7c6-9d68c11bf9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099953" name="019ff167-0f36-7092-8f74-e957c0f3c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093793" name="019ff167-0f36-7092-8f74-e957c0f3c8b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742055" name="019ff168-f4f2-7a8e-8fc7-cf0ea17493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903558" name="019ff168-f4f2-7a8e-8fc7-cf0ea174936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486646" name="019ff169-126b-78cb-b12c-337740ad0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586049" name="019ff169-126b-78cb-b12c-337740ad0b7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Gamperweg 5, Riken</w:t>
          </w:r>
        </w:p>
        <w:p>
          <w:pPr>
            <w:spacing w:before="0" w:after="0"/>
          </w:pPr>
          <w:r>
            <w:t>1138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