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Josebodenweg 7, Villigen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372227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792695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