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66269006" name="019ff0b2-39e1-7728-80ed-dde8e86d03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3411857" name="019ff0b2-39e1-7728-80ed-dde8e86d03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9260412" name="019ff0b2-71ae-749e-b27a-fbf21d1008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898225" name="019ff0b2-71ae-749e-b27a-fbf21d1008e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41792490" name="019ff0b3-210c-76d1-86df-ff97878d30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5087288" name="019ff0b3-210c-76d1-86df-ff97878d300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35657106" name="019ff0b3-5070-732b-b4a8-1889ef494e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079752" name="019ff0b3-5070-732b-b4a8-1889ef494e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6709231" name="019ff0c1-348d-71a3-95aa-f811c93e18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155088" name="019ff0c1-348d-71a3-95aa-f811c93e189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3609734" name="019ff0c1-87f7-75ab-bbae-20fd4a37df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383477" name="019ff0c1-87f7-75ab-bbae-20fd4a37df2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25880635" name="019ff0c1-fc48-7245-b82d-910e5a244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2823510" name="019ff0c1-fc48-7245-b82d-910e5a24420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799914" name="019ff0c2-2e87-761b-84f8-b3c18b133b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271806" name="019ff0c2-2e87-761b-84f8-b3c18b133bb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37024659" name="019ff0c2-a6c3-7e89-ad39-8c4c18c626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82204" name="019ff0c2-a6c3-7e89-ad39-8c4c18c6260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7695943" name="019ff0c2-d1f2-7da8-9c96-e1d49c898e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6312713" name="019ff0c2-d1f2-7da8-9c96-e1d49c898e5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