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Bad 1, 8132 Egg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1090774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3353000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