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1714176" name="019feff7-bc11-7e2b-919a-a2bd50e2c6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376204" name="019feff7-bc11-7e2b-919a-a2bd50e2c6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624914" name="019feff7-fe75-73b4-96e5-8e24c0b12d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71661" name="019feff7-fe75-73b4-96e5-8e24c0b12df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69429768" name="019feff8-f20a-7cb9-9883-9db5cc85dc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333576" name="019feff8-f20a-7cb9-9883-9db5cc85dcf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072782" name="019feff9-160b-7658-a66a-ca06c93dd4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396630" name="019feff9-160b-7658-a66a-ca06c93dd4b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01278784" name="019feff9-ec94-705a-8511-6a32f42b6e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384645" name="019feff9-ec94-705a-8511-6a32f42b6e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248635" name="019feffa-3435-7646-aa25-ef4178f313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351955" name="019feffa-3435-7646-aa25-ef4178f3130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69939499" name="019feffb-2c16-7c92-89a6-d6175de2a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687284" name="019feffb-2c16-7c92-89a6-d6175de2afc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756548" name="019feffb-64ac-795d-a001-d8b7bf3e0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580017" name="019feffb-64ac-795d-a001-d8b7bf3e016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44784566" name="019feffb-d574-7483-b289-e31f9c921f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38832" name="019feffb-d574-7483-b289-e31f9c921fe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074463" name="019feffc-0d54-7738-b245-0db6249bb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86919" name="019feffc-0d54-7738-b245-0db6249bb94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16464514" name="019feffc-d3d9-70d3-b8b0-1323e5b2e3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647780" name="019feffc-d3d9-70d3-b8b0-1323e5b2e38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0609907" name="019feffd-1406-7bda-b35d-42b6b9e317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290707" name="019feffd-1406-7bda-b35d-42b6b9e3173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64527456" name="019ff001-7980-7edb-9025-9b0b650f63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526297" name="019ff001-7980-7edb-9025-9b0b650f63f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9365460" name="019ff001-940b-72e6-a378-d1bf5b7705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671372" name="019ff001-940b-72e6-a378-d1bf5b77051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34922203" name="019ff002-4e64-75ee-abbc-1401d1ec5b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689567" name="019ff002-4e64-75ee-abbc-1401d1ec5b3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0729833" name="019ff002-8110-7d26-b8c5-f3228a828a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690531" name="019ff002-8110-7d26-b8c5-f3228a828a7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58989294" name="019ff002-eb25-7130-8a3f-db5babd0db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255511" name="019ff002-eb25-7130-8a3f-db5babd0dbc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638895" name="019ff003-1228-7349-a8bd-fea695354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578363" name="019ff003-1228-7349-a8bd-fea69535462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3942230" name="019ff003-ea15-78b6-88b6-94c6ac4836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628060" name="019ff003-ea15-78b6-88b6-94c6ac48363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7553430" name="019ff004-44c6-75d1-9ad1-59eb1a6d2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784514" name="019ff004-44c6-75d1-9ad1-59eb1a6d272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86536450" name="019ff005-56f7-7098-9555-7638b1f0c7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661004" name="019ff005-56f7-7098-9555-7638b1f0c79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609929" name="019ff005-ad3c-7771-ab11-f123ff7264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75883" name="019ff005-ad3c-7771-ab11-f123ff7264b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53949736" name="019ff006-7b53-7bd2-b4b8-209429fed8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098934" name="019ff006-7b53-7bd2-b4b8-209429fed87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969803" name="019ff006-b16a-7d15-8e30-a2ef39e0e5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85930" name="019ff006-b16a-7d15-8e30-a2ef39e0e57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0605041" name="019ff009-1b3c-7d09-a690-b5c3c652ee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255458" name="019ff009-1b3c-7d09-a690-b5c3c652ee7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371517" name="019ff009-5d48-7564-9c8d-33b2f0615c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070891" name="019ff009-5d48-7564-9c8d-33b2f0615c3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4333524" name="019ff00a-7f9a-7c7f-88cb-fb500d862f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634231" name="019ff00a-7f9a-7c7f-88cb-fb500d862f7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34716" name="019ff00a-a164-7615-9fef-3f795543b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308687" name="019ff00a-a164-7615-9fef-3f795543ba6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967425" name="019ff00b-6f34-7f11-924a-88d0d7166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776077" name="019ff00b-6f34-7f11-924a-88d0d716645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5972711" name="019ff00b-9775-795f-92d2-0d16299dbe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195812" name="019ff00b-9775-795f-92d2-0d16299dbe7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0045939" name="019ff00c-63ad-7328-be91-54dcde8e1f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323664" name="019ff00c-63ad-7328-be91-54dcde8e1fb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9771134" name="019ff00c-9244-7842-8d19-5135a4924b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741663" name="019ff00c-9244-7842-8d19-5135a4924b7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16128040" name="019ff00d-6c08-712f-bc6c-cc86a181d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517197" name="019ff00d-6c08-712f-bc6c-cc86a181d2b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081126" name="019ff00d-9352-7cd0-90f6-9fc4e2b916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235225" name="019ff00d-9352-7cd0-90f6-9fc4e2b9169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62453613" name="019ff013-7ed2-79a2-aa4a-93e4fea756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618204" name="019ff013-7ed2-79a2-aa4a-93e4fea7569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345545" name="019ff013-cd51-792c-b9ae-dda6cf7ff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82691" name="019ff013-cd51-792c-b9ae-dda6cf7ffaf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Bad 1, 8132 Egg</w:t>
          </w:r>
        </w:p>
        <w:p>
          <w:pPr>
            <w:spacing w:before="0" w:after="0"/>
          </w:pPr>
          <w:r>
            <w:t>DN 1130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