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Schmittengässli 4, 5604 Hendschiken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662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346712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169839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