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Backofen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Asbest Schnur </w:t>
            </w:r>
          </w:p>
          <w:p>
            <w:pPr>
              <w:spacing w:before="0" w:after="0"/>
            </w:pPr>
            <w:r>
              <w:t>Backofen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0236"/>
                  <wp:effectExtent l="0" t="0" r="0" b="0"/>
                  <wp:docPr id="1445838737" name="019febec-6d59-7bcf-be97-7c39914df86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52681363" name="019febec-6d59-7bcf-be97-7c39914df86f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02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95863220" name="019febec-89b6-7cdc-bec7-f3963853c19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62754345" name="019febec-89b6-7cdc-bec7-f3963853c191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Ganzes Haus </w:t>
            </w:r>
          </w:p>
          <w:p>
            <w:pPr>
              <w:spacing w:before="0" w:after="0"/>
            </w:pPr>
            <w:r>
              <w:t>EG-DG</w:t>
            </w:r>
          </w:p>
          <w:p>
            <w:pPr>
              <w:spacing w:before="0" w:after="0"/>
            </w:pPr>
            <w:r>
              <w:t>Fenster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Fensterkitt </w:t>
            </w:r>
          </w:p>
          <w:p>
            <w:pPr>
              <w:spacing w:before="0" w:after="0"/>
            </w:pPr>
            <w:r>
              <w:t>Fenster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34638653" name="019febf1-ce87-7121-919a-2e104c9b316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29866890" name="019febf1-ce87-7121-919a-2e104c9b316e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3634314" name="019febf1-f762-7e94-82d1-d2ea4893e09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96272946" name="019febf1-f762-7e94-82d1-d2ea4893e09b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Ganzes Haus </w:t>
            </w:r>
          </w:p>
          <w:p>
            <w:pPr>
              <w:spacing w:before="0" w:after="0"/>
            </w:pPr>
            <w:r>
              <w:t>EG-DG</w:t>
            </w:r>
          </w:p>
          <w:p>
            <w:pPr>
              <w:spacing w:before="0" w:after="0"/>
            </w:pPr>
            <w:r>
              <w:t>Fensterrahmen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Anschlagkitt </w:t>
            </w:r>
          </w:p>
          <w:p>
            <w:pPr>
              <w:spacing w:before="0" w:after="0"/>
            </w:pPr>
            <w:r>
              <w:t>Fensterrahmen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41692645" name="019febf2-c4a6-7236-9972-7c152da7e5e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24733549" name="019febf2-c4a6-7236-9972-7c152da7e5e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66757486" name="019febf3-1232-7aef-9ad4-a11a5012687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12630355" name="019febf3-1232-7aef-9ad4-a11a50126873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Schmittengässli 4, 5604 Hendschiken</w:t>
          </w:r>
        </w:p>
        <w:p>
          <w:pPr>
            <w:spacing w:before="0" w:after="0"/>
          </w:pPr>
          <w:r>
            <w:t>DN 662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