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Rank 12, Baldingen</w:t>
          </w:r>
        </w:p>
        <w:p>
          <w:pPr>
            <w:spacing w:before="0" w:after="0"/>
          </w:pPr>
          <w:r>
            <w:t>1127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