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84588562" name="019fdb24-b97e-792c-9d57-01574dcf4e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391662" name="019fdb24-b97e-792c-9d57-01574dcf4ec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79892836" name="019fdb24-ffe1-76f5-b798-338d19e8cb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4762906" name="019fdb24-ffe1-76f5-b798-338d19e8cb4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23720992" name="019fdb25-d562-76ce-9a26-32791480c5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3367557" name="019fdb25-d562-76ce-9a26-32791480c56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8633570" name="019fdb26-31d7-73ad-a5b1-621e464a9d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3258751" name="019fdb26-31d7-73ad-a5b1-621e464a9d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37737715" name="019fdb26-e608-74bf-a280-ff8dbcde2e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7302721" name="019fdb26-e608-74bf-a280-ff8dbcde2e7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887140061" name="019fdb27-24f5-7591-9e09-f73c793c83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070268" name="019fdb27-24f5-7591-9e09-f73c793c83e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Rank 12, Baldingen</w:t>
          </w:r>
        </w:p>
        <w:p>
          <w:pPr>
            <w:spacing w:before="0" w:after="0"/>
          </w:pPr>
          <w:r>
            <w:t>1127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