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Adlerfeldstrasse 47, 4402 Frenkendorf</w:t>
          </w:r>
        </w:p>
        <w:p>
          <w:pPr>
            <w:spacing w:before="0" w:after="0"/>
          </w:pPr>
          <w:r>
            <w:t>DN 1128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