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Schmittengässli 4, 5604 Hendschiken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662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5357255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4406196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