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Backofen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Backofen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46724408" name="019febec-6d59-7bcf-be97-7c39914df8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718996" name="019febec-6d59-7bcf-be97-7c39914df8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124131" name="019febec-89b6-7cdc-bec7-f3963853c1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995836" name="019febec-89b6-7cdc-bec7-f3963853c19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8387297" name="019febf1-ce87-7121-919a-2e104c9b3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6142176" name="019febf1-ce87-7121-919a-2e104c9b31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667480" name="019febf1-f762-7e94-82d1-d2ea4893e0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833425" name="019febf1-f762-7e94-82d1-d2ea4893e09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9890595" name="019febf2-c4a6-7236-9972-7c152da7e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552559" name="019febf2-c4a6-7236-9972-7c152da7e5e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9161443" name="019febf3-1232-7aef-9ad4-a11a50126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025855" name="019febf3-1232-7aef-9ad4-a11a501268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