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Steig 2, Niederweningen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150518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2867644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