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Steig 2, Niederweningen</w:t>
          </w:r>
        </w:p>
        <w:p>
          <w:pPr>
            <w:spacing w:before="0" w:after="0"/>
          </w:pPr>
          <w:r>
            <w:t>DN 1126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