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Reduit/ WC/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361997" name="019feab3-23dd-7d74-af2d-54f3cec8c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606659" name="019feab3-23dd-7d74-af2d-54f3cec8c4c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690286" name="019feab3-4eb3-732f-99c2-dd5d160f5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230867" name="019feab3-4eb3-732f-99c2-dd5d160f578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Reduit/ WC/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9256492" name="019feab4-6f11-762e-8cb9-a7fd061622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545147" name="019feab4-6f11-762e-8cb9-a7fd061622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38802964" name="019feab4-a2a1-78d9-8ca3-6378f8382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96827" name="019feab4-a2a1-78d9-8ca3-6378f8382ca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8548837" name="019feab6-394e-703e-8cf1-ac024318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711844" name="019feab6-394e-703e-8cf1-ac02431804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556594" name="019feab7-26eb-7c53-9bf0-7add43f61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935040" name="019feab7-26eb-7c53-9bf0-7add43f616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4019774" name="019feabd-1d5c-7ac8-9390-15752f051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896969" name="019feabd-1d5c-7ac8-9390-15752f05143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41328132" name="019feabd-972a-7c85-bc1a-b1a927e878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942008" name="019feabd-972a-7c85-bc1a-b1a927e8789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708227" name="019feabd-f6b8-75f3-985b-1baa66406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42814" name="019feabd-f6b8-75f3-985b-1baa6640685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8405493" name="019feabe-2f01-74fc-816c-bf0b4ea86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33510" name="019feabe-2f01-74fc-816c-bf0b4ea8689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0391131" name="019feabe-db92-7b3d-b830-53d68c549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557449" name="019feabe-db92-7b3d-b830-53d68c549cc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377723" name="019feabf-0c76-7b6d-aa96-64a9a4df6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343855" name="019feabf-0c76-7b6d-aa96-64a9a4df66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0100534" name="019feabf-c91a-7c10-b299-c7947c230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076845" name="019feabf-c91a-7c10-b299-c7947c2309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2883293" name="019feabf-f3de-7942-9452-51516f41cd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686358" name="019feabf-f3de-7942-9452-51516f41cd8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980322" name="019feac0-a778-7bf5-9b80-4330be91e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385748" name="019feac0-a778-7bf5-9b80-4330be91e9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858069" name="019feac0-db69-7bd7-b083-64409a28a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364278" name="019feac0-db69-7bd7-b083-64409a28a6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2849021" name="019feac1-e82b-78ae-9333-2aca05bd45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791512" name="019feac1-e82b-78ae-9333-2aca05bd45c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31408" name="019feac2-2c53-7d17-91bf-0fb8b30f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854588" name="019feac2-2c53-7d17-91bf-0fb8b30fe0c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9242373" name="019feac3-03fc-7d9e-af08-0ad89d8cc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06030" name="019feac3-03fc-7d9e-af08-0ad89d8ccf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705873" name="019feac3-379b-76ec-8a92-1efa999ce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501695" name="019feac3-379b-76ec-8a92-1efa999cea4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5723979" name="019feac3-d018-7824-89c2-8a359a359f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05551" name="019feac3-d018-7824-89c2-8a359a359fd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009078" name="019feac4-01e8-7d3d-9703-99b636894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171549" name="019feac4-01e8-7d3d-9703-99b63689464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7825798" name="019feada-e85b-7443-8d76-0982427aa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609925" name="019feada-e85b-7443-8d76-0982427aa6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486995" name="019feadb-7c98-74e0-83bc-36c7f067b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272947" name="019feadb-7c98-74e0-83bc-36c7f067b75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23379204" name="019feadc-ab7f-76c4-abd2-373c37369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245742" name="019feadc-ab7f-76c4-abd2-373c3736930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995834" name="019feadd-139e-7d07-b8ed-e3289a6694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602872" name="019feadd-139e-7d07-b8ed-e3289a66940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2913531" name="019feadd-b18e-771e-bc9a-b6fbf021bd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34896" name="019feadd-b18e-771e-bc9a-b6fbf021bd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102173" name="019feadd-c6e1-72ee-ae5c-1d950d4c0a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60183" name="019feadd-c6e1-72ee-ae5c-1d950d4c0af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0038398" name="019feadf-c17f-76d9-b12b-3a097df54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574425" name="019feadf-c17f-76d9-b12b-3a097df54d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329290" name="019feadf-f296-72f8-a506-d08661609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381159" name="019feadf-f296-72f8-a506-d08661609f7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199435" name="019feae8-d1f6-7ad7-b229-14e47a61d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243314" name="019feae8-d1f6-7ad7-b229-14e47a61d9d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560724" name="019feae9-2ffa-7f12-948d-9d3473bdd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735144" name="019feae9-2ffa-7f12-948d-9d3473bdd2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4266561" name="019feaec-f859-723a-b406-91dd55c06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125376" name="019feaec-f859-723a-b406-91dd55c069d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935890" name="019feaed-1b18-713f-9c78-d537820a9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580316" name="019feaed-1b18-713f-9c78-d537820a9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20916911" name="019feaed-89c4-7241-a133-88f995896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271542" name="019feaed-89c4-7241-a133-88f9958962a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857793" name="019feaed-d0e1-75e5-bdc5-c0804a624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46528" name="019feaed-d0e1-75e5-bdc5-c0804a6248a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Esszimmer/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7171655" name="019feaf6-4188-799f-8ca7-6a32e015f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317434" name="019feaf6-4188-799f-8ca7-6a32e015fef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799429" name="019feaf6-76c2-70fe-8523-454696510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3462" name="019feaf6-76c2-70fe-8523-4546965108a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4697201" name="019feafa-613f-7ca3-aaf2-3172b06e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885650" name="019feafa-613f-7ca3-aaf2-3172b06e22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273997" name="019feafa-97f8-7b18-9c6d-1d58746bb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854449" name="019feafa-97f8-7b18-9c6d-1d58746bbde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073532" name="019feb0b-c319-75de-9419-e788647fd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411691" name="019feb0b-c319-75de-9419-e788647fd88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068051" name="019feb0c-07fd-7653-ac96-f077cb67f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125355" name="019feb0c-07fd-7653-ac96-f077cb67ffde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862831" name="019feb0c-9ec4-7c8d-8ee4-632cd23b5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01254" name="019feb0c-9ec4-7c8d-8ee4-632cd23b524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05155" name="019feb0c-d0f0-79b3-b495-39f11bcd0c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03814" name="019feb0c-d0f0-79b3-b495-39f11bcd0ce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Steig 2, Niederweningen</w:t>
          </w:r>
        </w:p>
        <w:p>
          <w:pPr>
            <w:spacing w:before="0" w:after="0"/>
          </w:pPr>
          <w:r>
            <w:t>DN 1126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