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5.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1165201" name="8b6a90f0-f033-11ef-b7bb-116e71075b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177086" name="8b6a90f0-f033-11ef-b7bb-116e71075b5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44265" name="8f9ec4c0-f033-11ef-bd17-9b57e78298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350936" name="8f9ec4c0-f033-11ef-bd17-9b57e782986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5.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5864503" name="b26eaa10-f033-11ef-b3bf-0bef301624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620976" name="b26eaa10-f033-11ef-b3bf-0bef301624e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639252" name="ba2cef00-f033-11ef-935d-cb046ce723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670058" name="ba2cef00-f033-11ef-935d-cb046ce723d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5.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2984305" name="c67290d0-f033-11ef-aa07-436f30c5b6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0510993" name="c67290d0-f033-11ef-aa07-436f30c5b6b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2889929" name="e87a6b30-f033-11ef-89e8-ab72f7f09d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8173826" name="e87a6b30-f033-11ef-89e8-ab72f7f09d6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5.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6230344" name="f479dc40-f033-11ef-a0a9-bd3684fba4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609326" name="f479dc40-f033-11ef-a0a9-bd3684fba474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988407" name="fb2551a0-f033-11ef-9ea4-85f66ec479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2648571" name="fb2551a0-f033-11ef-9ea4-85f66ec4793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5.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910758" name="193082f0-f034-11ef-ae6f-91811882fc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6177578" name="193082f0-f034-11ef-ae6f-91811882fca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5930152" name="2124a4f0-f034-11ef-b480-0fafda1d54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0032190" name="2124a4f0-f034-11ef-b480-0fafda1d541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5.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4450451" name="327af7e0-f034-11ef-8279-9daf08b765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959253" name="327af7e0-f034-11ef-8279-9daf08b765f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8867923" name="3860fa60-f034-11ef-9a77-c9054ed088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31753" name="3860fa60-f034-11ef-9a77-c9054ed0885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5.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0345880" name="7cf21420-f034-11ef-97bf-5b48633cf2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003750" name="7cf21420-f034-11ef-97bf-5b48633cf2b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8937231" name="80ca6c50-f034-11ef-a658-05fedb4a84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847067" name="80ca6c50-f034-11ef-a658-05fedb4a845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Estrich </w:t>
            </w:r>
          </w:p>
          <w:p>
            <w:pPr>
              <w:spacing w:before="0" w:after="0"/>
            </w:pPr>
            <w:r>
              <w:t>5.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2940740" name="98a858f0-f034-11ef-a39b-a7775b9335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362200" name="98a858f0-f034-11ef-a39b-a7775b93354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4313697" name="9ca88470-f034-11ef-93db-4f9c8fff40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637790" name="9ca88470-f034-11ef-93db-4f9c8fff405b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5.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5254476" name="bc2b1380-f034-11ef-8658-f1946d8bed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7987615" name="bc2b1380-f034-11ef-8658-f1946d8beda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2032438" name="c9842120-f034-11ef-bb61-354a24d684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9577778" name="c9842120-f034-11ef-bb61-354a24d684a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5.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95917" name="dcb72350-f034-11ef-bcf6-cdf443aaa1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830598" name="dcb72350-f034-11ef-bcf6-cdf443aaa1d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3406316" name="e11acb90-f034-11ef-a515-a9c71fd736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436210" name="e11acb90-f034-11ef-a515-a9c71fd7368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Oberer Graben 46, 9000 St. Gallen  </w:t>
          </w:r>
        </w:p>
        <w:p>
          <w:pPr>
            <w:spacing w:before="0" w:after="0"/>
          </w:pPr>
          <w:r>
            <w:t>184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