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560661" name="019fdbf9-2ba1-7ced-bce4-1fe61fd31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377433" name="019fdbf9-2ba1-7ced-bce4-1fe61fd316b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874801" name="019fdbf9-75af-7a7c-bdb8-d16a5cec95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670883" name="019fdbf9-75af-7a7c-bdb8-d16a5cec957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8723128" name="019fdbfa-c21d-7521-af6b-58668b350a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397020" name="019fdbfa-c21d-7521-af6b-58668b350af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097544" name="019fdbfa-def0-73e4-9240-1beb436b2e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186392" name="019fdbfa-def0-73e4-9240-1beb436b2e4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0386077" name="019fdbfb-d129-7dd2-b9b8-fae4cb0023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537200" name="019fdbfb-d129-7dd2-b9b8-fae4cb00234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1308474" name="019fdbfc-0390-74e3-a40c-a493e85c63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977411" name="019fdbfc-0390-74e3-a40c-a493e85c635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 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4399842" name="019fdbfc-c5f9-7e50-be80-799983e85a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756318" name="019fdbfc-c5f9-7e50-be80-799983e85a2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648767" name="019fdbfd-07e7-7b49-9072-0f678d81c0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170627" name="019fdbfd-07e7-7b49-9072-0f678d81c05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44615346" name="019fdbfd-da47-7af3-94ca-239017f2af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927073" name="019fdbfd-da47-7af3-94ca-239017f2afb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712977" name="019fdbfe-1f0a-7c1a-8f6d-ef5f2132d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798574" name="019fdbfe-1f0a-7c1a-8f6d-ef5f2132d0f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76828957" name="019fdbfe-9931-76aa-9cef-df1df02b61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515962" name="019fdbfe-9931-76aa-9cef-df1df02b616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739802" name="019fdbfe-dba5-7002-a841-7d48d80847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187186" name="019fdbfe-dba5-7002-a841-7d48d808473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 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4652368" name="019fdbff-93bb-7e5e-b9d5-5c67f077e4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57343" name="019fdbff-93bb-7e5e-b9d5-5c67f077e42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407999" name="019fdbff-c0a3-7927-8334-549522ebe5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813020" name="019fdbff-c0a3-7927-8334-549522ebe59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91479285" name="019fdc00-ae52-7fa3-ac8a-0e4e27386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12563" name="019fdc00-ae52-7fa3-ac8a-0e4e273866a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2291267" name="019fdc00-dc31-7fc4-918d-a796fbe785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939255" name="019fdc00-dc31-7fc4-918d-a796fbe7852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9483434" name="019fdc01-8ab3-751b-a225-0404b37fe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222865" name="019fdc01-8ab3-751b-a225-0404b37fe81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948377" name="019fdc01-c0d6-75ef-a23c-709b7436c9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086669" name="019fdc01-c0d6-75ef-a23c-709b7436c98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05495574" name="019fdc02-505c-73f2-a91d-d46ee411df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609698" name="019fdc02-505c-73f2-a91d-d46ee411df0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75947" name="019fdc02-a7c0-789c-b38a-4262477082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97449" name="019fdc02-a7c0-789c-b38a-4262477082f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Kork Isolierung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135282990" name="019fdc03-277e-7738-8063-aa51a6b84f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30254" name="019fdc03-277e-7738-8063-aa51a6b84f3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697088" name="019fdc03-5dce-7aab-959d-ee3a3b3d38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94844" name="019fdc03-5dce-7aab-959d-ee3a3b3d38b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88975107" name="019fdc04-345c-79a2-9272-1b252ba21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267887" name="019fdc04-345c-79a2-9272-1b252ba2188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4310765" name="019fdc04-570b-7994-88c1-2bbc9502f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085310" name="019fdc04-570b-7994-88c1-2bbc9502f5d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04453316" name="019fdc05-3f39-761c-829a-7f6b7e17e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404577" name="019fdc05-3f39-761c-829a-7f6b7e17ea4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698907" name="019fdc05-8a79-76d6-95bb-21a10dd6cd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967213" name="019fdc05-8a79-76d6-95bb-21a10dd6cdb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4746840" name="019fdc05-f1b5-7938-9a7c-7ad2b3769b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240661" name="019fdc05-f1b5-7938-9a7c-7ad2b3769ba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7967952" name="019fdc06-301c-7e08-902c-fe6ea3720c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102801" name="019fdc06-301c-7e08-902c-fe6ea3720c1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Fugenmörtel </w:t>
            </w:r>
          </w:p>
          <w:p>
            <w:pPr>
              <w:spacing w:before="0" w:after="0"/>
            </w:pPr>
            <w:r>
              <w:t>Glasbausteine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30025488" name="019fdc3b-d14c-74b8-99d7-ea853be69d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13093" name="019fdc3b-d14c-74b8-99d7-ea853be69dd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670429" name="019fdc3c-03c6-72b5-9c75-4e40076b87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4160" name="019fdc3c-03c6-72b5-9c75-4e40076b878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05860621" name="019fdc3d-43ee-7dcc-9880-6a03bb5274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778114" name="019fdc3d-43ee-7dcc-9880-6a03bb5274d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212420" name="019fdc3d-7917-742b-91b7-07791d0161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946077" name="019fdc3d-7917-742b-91b7-07791d0161b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99669806" name="019fdc3e-af1f-75f2-a7d5-26b25726c5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236201" name="019fdc3e-af1f-75f2-a7d5-26b25726c53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29409987" name="019fdc3e-f47b-7c7e-8d16-ae4b434dc3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47418" name="019fdc3e-f47b-7c7e-8d16-ae4b434dc3c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57209267" name="019fdc3f-bc8f-7a22-9bf1-2ffab0538e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50228" name="019fdc3f-bc8f-7a22-9bf1-2ffab0538ea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360513" name="019fdc3f-f679-78bb-b519-3fad8ffa64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81119" name="019fdc3f-f679-78bb-b519-3fad8ffa64e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6177779" name="019fdc40-8718-7809-b173-0f15ce964a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671532" name="019fdc40-8718-7809-b173-0f15ce964a0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113044" name="019fdc40-bdb9-7bfa-bbcb-cafa855d21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504803" name="019fdc40-bdb9-7bfa-bbcb-cafa855d218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 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2001078" name="019fdc41-4506-7e63-96f6-dcb225b6a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243260" name="019fdc41-4506-7e63-96f6-dcb225b6a8f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4461229" name="019fdc41-6a42-7266-8fb0-ea4d053f0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34871" name="019fdc41-6a42-7266-8fb0-ea4d053f027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47752624" name="019fdc42-05f9-793b-8099-96a29fb8a5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429089" name="019fdc42-05f9-793b-8099-96a29fb8a5f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011425" name="019fdc42-4d40-7eea-9bbd-a5def75318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222722" name="019fdc42-4d40-7eea-9bbd-a5def753184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9784091" name="019fdc42-bbac-77db-9151-54e8751c7b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821630" name="019fdc42-bbac-77db-9151-54e8751c7bb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32820" name="019fdc43-7ea4-7aa2-98ee-2c934a219d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623207" name="019fdc43-7ea4-7aa2-98ee-2c934a219d7a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5605615" name="019fdc43-eb26-7546-b9ee-a8116c6c76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085324" name="019fdc43-eb26-7546-b9ee-a8116c6c76c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9243972" name="019fdc44-40d3-7364-b0d0-57770175a5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260547" name="019fdc44-40d3-7364-b0d0-57770175a53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5982913" name="019fdc44-ca35-72d7-a84b-6cc81699c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79439" name="019fdc44-ca35-72d7-a84b-6cc81699c51b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841711" name="019fdc44-fd29-79a6-8888-e351579cd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80562" name="019fdc44-fd29-79a6-8888-e351579cd337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03395894" name="019fdc45-a7b6-7845-81cf-bd1e8be99a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00899" name="019fdc45-a7b6-7845-81cf-bd1e8be99a12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5348962" name="019fdc45-cf51-7305-81ff-a9acb4769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650353" name="019fdc45-cf51-7305-81ff-a9acb4769f04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19588898" name="019fdc46-fbe7-77fd-91dc-ba5cd2279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878997" name="019fdc46-fbe7-77fd-91dc-ba5cd2279351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062240" name="019fdc47-35af-71ef-8182-97187284a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100222" name="019fdc47-35af-71ef-8182-97187284ac7c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849409" name="019fdc47-dc18-7ab0-b5f3-f792631a4b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774862" name="019fdc47-dc18-7ab0-b5f3-f792631a4bff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6728555" name="019fdc48-0f35-7325-8e3d-78cf1802e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354843" name="019fdc48-0f35-7325-8e3d-78cf1802e03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Cheminée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40058000" name="019fdc48-8fd3-737b-a1f5-da731bafbf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450186" name="019fdc48-8fd3-737b-a1f5-da731bafbfb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078578" name="019fdc48-b6b5-7db0-abf9-2c86da0712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250258" name="019fdc48-b6b5-7db0-abf9-2c86da0712b6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5061193" name="019fdc4c-a18e-7293-8d56-6c0210f1f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849319" name="019fdc4c-a18e-7293-8d56-6c0210f1fd3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16054" name="019fdc4c-d7b3-73b9-88a9-88850d9942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039570" name="019fdc4c-d7b3-73b9-88a9-88850d994265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37468154" name="019fdc4d-67b8-7eea-aceb-4cc92e29c3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224889" name="019fdc4d-67b8-7eea-aceb-4cc92e29c38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73146458" name="019fdc4d-c3be-7784-920a-3b6979eb55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753944" name="019fdc4d-c3be-7784-920a-3b6979eb5537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6348609" name="019fdc4e-7ab2-767c-b3da-91f639d412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397754" name="019fdc4e-7ab2-767c-b3da-91f639d412a9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32583" name="019fdc4e-9e37-7834-b450-727e029d79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606441" name="019fdc4e-9e37-7834-b450-727e029d790e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Fassade/ Dach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Wand/ 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Fassade/ 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10261286" name="019fdc4f-b255-7264-a5f0-671cdfa7e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220191" name="019fdc4f-b255-7264-a5f0-671cdfa7e48e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271162" name="019fdc4f-e003-7f8b-944b-46a1d7ac92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922683" name="019fdc4f-e003-7f8b-944b-46a1d7ac92c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Adlerfeldstrasse 47, 4402 Frenkendorf</w:t>
          </w:r>
        </w:p>
        <w:p>
          <w:pPr>
            <w:spacing w:before="0" w:after="0"/>
          </w:pPr>
          <w:r>
            <w:t>DN 1128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