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Krieswinkelstrasse 16, 8599 Salmsach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327908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551620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