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84356" name="019fd208-c797-77d9-aa0c-a7e24c4d0e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309545" name="019fd208-c797-77d9-aa0c-a7e24c4d0e1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760817" name="019fd208-ed53-7a71-ab20-f0c0c8da1e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004999" name="019fd208-ed53-7a71-ab20-f0c0c8da1e2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0980703" name="019fd211-81f1-7de8-92ec-c664d81e4c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730808" name="019fd211-81f1-7de8-92ec-c664d81e4cf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850067" name="019fd211-f36f-7af3-b595-7e43ac4be0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927480" name="019fd211-f36f-7af3-b595-7e43ac4be01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8010109" name="019fd215-65b0-7fa3-b81a-b02d57d774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347385" name="019fd215-65b0-7fa3-b81a-b02d57d774f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976464" name="019fd215-8414-7444-8225-f37877b11c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083183" name="019fd215-8414-7444-8225-f37877b11ce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5245" name="019fd218-b9c9-7c66-837a-b74dbba043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010521" name="019fd218-b9c9-7c66-837a-b74dbba043b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42624" name="019fd218-f569-78d4-a17b-d936dbba16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791452" name="019fd218-f569-78d4-a17b-d936dbba163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809933" name="019fd21a-6dcb-72e7-ae6f-14b910d7d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385764" name="019fd21a-6dcb-72e7-ae6f-14b910d7d41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159078" name="019fd21a-8a32-797c-8594-1d08743383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764761" name="019fd21a-8a32-797c-8594-1d08743383c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474798" name="019fd21d-7a61-7409-92b5-cad2d98b4e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431399" name="019fd21d-7a61-7409-92b5-cad2d98b4e3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222574" name="019fd21d-8f12-7ed7-bba4-d8e2177433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225312" name="019fd21d-8f12-7ed7-bba4-d8e21774332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573539" name="019fd21f-dc8d-7d63-9484-e176a381e8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956727" name="019fd21f-dc8d-7d63-9484-e176a381e8d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1764933" name="019fd21f-fd0f-72ce-bed1-9a08ade73f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678622" name="019fd21f-fd0f-72ce-bed1-9a08ade73fe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1120395" name="019fd220-142f-7d52-bcc7-38904c0c9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179338" name="019fd220-142f-7d52-bcc7-38904c0c9a2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557845" name="019fd220-3895-730d-b982-5fd452818b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31903" name="019fd220-3895-730d-b982-5fd452818b2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757817" name="019fd226-6c18-7fac-8da6-53348c192d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625346" name="019fd226-6c18-7fac-8da6-53348c192d5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9914972" name="019fd226-a56c-7214-a3e8-102df4543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518632" name="019fd226-a56c-7214-a3e8-102df4543b4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7960348" name="019fd228-5bcc-7e0a-91ba-8c082284c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862922" name="019fd228-5bcc-7e0a-91ba-8c082284c7c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789288" name="019fd228-8029-7540-8133-3b4a88fb7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435171" name="019fd228-8029-7540-8133-3b4a88fb7ae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3191440" name="019fd22d-440b-76fb-afff-2a3299bb4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143129" name="019fd22d-440b-76fb-afff-2a3299bb4f8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336241" name="019fd22d-61da-7d5d-8845-9809172d60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66805" name="019fd22d-61da-7d5d-8845-9809172d603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4142080" name="019fd22e-672f-7aa8-8dfc-6553169c40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817044" name="019fd22e-672f-7aa8-8dfc-6553169c40b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3988371" name="019fd22e-9ec9-718a-957b-d6da3bebb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375852" name="019fd22e-9ec9-718a-957b-d6da3bebb62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214453" name="019fd22f-9d8a-7ebd-9573-e8af6f497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049872" name="019fd22f-9d8a-7ebd-9573-e8af6f49739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4336870" name="019fd22f-c282-72a6-accc-19a5fe73f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052628" name="019fd22f-c282-72a6-accc-19a5fe73f108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913600" name="019fd232-b7f8-79bc-ab4e-abcf4e1b07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864821" name="019fd232-b7f8-79bc-ab4e-abcf4e1b07e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961724" name="019fd233-07ce-7773-8a4d-4d792f7a82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519017" name="019fd233-07ce-7773-8a4d-4d792f7a823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0284352" name="019fd235-1fd9-7ed0-8383-461feca38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398910" name="019fd235-1fd9-7ed0-8383-461feca388b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628214" name="019fd235-3a39-718b-8aba-5f231a26a5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197990" name="019fd235-3a39-718b-8aba-5f231a26a5c6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Kork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264209" name="019fd238-4e1a-74bb-a9ea-7a1f77192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645084" name="019fd238-4e1a-74bb-a9ea-7a1f7719249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8727299" name="019fd23a-04cc-7b24-9aa1-9fa087f9d3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635324" name="019fd23a-04cc-7b24-9aa1-9fa087f9d3e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Krieswinkelstrasse 16, 8599 Salmsach</w:t>
          </w:r>
        </w:p>
        <w:p>
          <w:pPr>
            <w:spacing w:before="0" w:after="0"/>
          </w:pPr>
          <w:r>
            <w:t>1125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