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1230404" name="019fd600-2f6d-7ab3-95c1-aa75596754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984485" name="019fd600-2f6d-7ab3-95c1-aa75596754c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1630518" name="019fd600-79f0-71a0-b6b8-f0f1b1583e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7888870" name="019fd600-79f0-71a0-b6b8-f0f1b1583e0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34952822" name="019fd602-28d6-7949-93ec-7894cd7a12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4457452" name="019fd602-28d6-7949-93ec-7894cd7a128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1859258" name="019fd602-7898-7750-9dc2-6c208c0886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152377" name="019fd602-7898-7750-9dc2-6c208c0886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9505845" name="019fd62e-3712-7bf6-bc05-2dac9cb3ee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857866" name="019fd62e-3712-7bf6-bc05-2dac9cb3eef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9324356" name="019fd62e-67bf-71b2-ba13-7befa6555b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258788" name="019fd62e-67bf-71b2-ba13-7befa6555bb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78161367" name="019fd62f-1a53-7f57-a9e8-e6ef3cf624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4190096" name="019fd62f-1a53-7f57-a9e8-e6ef3cf624e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635701749" name="019fd62f-534b-7a74-99cc-94b088ee37c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5206548" name="019fd62f-534b-7a74-99cc-94b088ee37c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35, 4133 Pratteln</w:t>
          </w:r>
        </w:p>
        <w:p>
          <w:pPr>
            <w:spacing w:before="0" w:after="0"/>
          </w:pPr>
          <w:r>
            <w:t>DN 1124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