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Churerweg 10, Maladers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1116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14526989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2214297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