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Wohnbereich 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91358209" name="019fcbcb-e51a-7a85-91b5-1164ca342b9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5789951" name="019fcbcb-e51a-7a85-91b5-1164ca342b9e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85445351" name="019fcbcb-f1c3-7925-9611-4a2644fac8d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1303971" name="019fcbcb-f1c3-7925-9611-4a2644fac8dd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Wohnbereich 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78842126" name="019fcbcc-ba47-76f8-be5d-fdd642b48a6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8239719" name="019fcbcc-ba47-76f8-be5d-fdd642b48a65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79450123" name="019fcbcc-c9b1-7ea7-9c02-c2a2c06fdb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5889850" name="019fcbcc-c9b1-7ea7-9c02-c2a2c06fdbf9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Wohnbereich 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33979917" name="019fcbcd-3538-7015-a45e-ed882a59b8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3760716" name="019fcbcd-3538-7015-a45e-ed882a59b88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51967739" name="019fcbcd-4d38-70b7-b5eb-c5475beb10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3785411" name="019fcbcd-4d38-70b7-b5eb-c5475beb1013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Wohnbereich 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8171269" name="019fcbce-3676-7c63-8949-cd494e61318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7127622" name="019fcbce-3676-7c63-8949-cd494e613189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72292252" name="019fcbce-5583-7f48-ad48-53b0b3bccb8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0983679" name="019fcbce-5583-7f48-ad48-53b0b3bccb8f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Wohnbereich 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32080978" name="019fcbcf-06a9-7e9e-b1e9-676b74874a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918970" name="019fcbcf-06a9-7e9e-b1e9-676b74874ad3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96480965" name="019fcbcf-2837-72aa-9094-3f9140fa42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6157829" name="019fcbcf-2837-72aa-9094-3f9140fa425d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Nasszelle 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und 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26153297" name="019fcbd0-36d0-7938-9f39-9dd07aa93fd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9568436" name="019fcbd0-36d0-7938-9f39-9dd07aa93fdc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51510271" name="019fcbd0-8460-7d7f-8e6d-7551ba8a1f5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3441775" name="019fcbd0-8460-7d7f-8e6d-7551ba8a1f5a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Nasszelle 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35256228" name="019fcbd1-1aec-765a-b0eb-a38891a112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32749" name="019fcbd1-1aec-765a-b0eb-a38891a112a8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87431899" name="019fcbd2-8635-78d7-915e-96a6d40e0e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8834614" name="019fcbd2-8635-78d7-915e-96a6d40e0e5c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Nasszelle 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89612450" name="019fcbd1-c70b-7458-933d-1c79f9bd7b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7377131" name="019fcbd1-c70b-7458-933d-1c79f9bd7b30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58273008" name="019fcbd1-f4c3-7342-8a3c-19168787bea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1270808" name="019fcbd1-f4c3-7342-8a3c-19168787beac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 </w:t>
            </w:r>
          </w:p>
          <w:p>
            <w:pPr>
              <w:spacing w:before="0" w:after="0"/>
            </w:pPr>
            <w:r>
              <w:t>EG - 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Abdichtungsbahn </w:t>
            </w:r>
          </w:p>
          <w:p>
            <w:pPr>
              <w:spacing w:before="0" w:after="0"/>
            </w:pPr>
            <w:r>
              <w:t>Aussenwände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81003358" name="019fcbef-e729-7a48-a39c-4c5100d13c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6308936" name="019fcbef-e729-7a48-a39c-4c5100d13cc8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77148016" name="019fcbf0-1340-75c1-ab7d-b75b7035b91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8781109" name="019fcbf0-1340-75c1-ab7d-b75b7035b917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7475794" name="019fcc0d-761d-7a1d-97bc-2ab76d78cb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56522" name="019fcc0d-761d-7a1d-97bc-2ab76d78cb2c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01186150" name="019fcc0d-a248-76f7-b557-1964c0d11a5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9901242" name="019fcc0d-a248-76f7-b557-1964c0d11a54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87901609" name="019fcc10-0dd3-7345-a62e-c52e27a6db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8162737" name="019fcc10-0dd3-7345-a62e-c52e27a6db9c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68984463" name="019fcc10-2e30-7760-8d61-f0fb983127b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3903028" name="019fcc10-2e30-7760-8d61-f0fb983127bb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Flügel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12952230" name="019fcc10-d529-7045-acc5-eebe006529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1504336" name="019fcc10-d529-7045-acc5-eebe00652995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22972114" name="019fcc10-ef60-7581-a6ae-21498de5899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1401222" name="019fcc10-ef60-7581-a6ae-21498de58999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15152564" name="019fcc16-f4cc-7d29-ab2c-b72cd4f530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2233683" name="019fcc16-f4cc-7d29-ab2c-b72cd4f53042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34499676" name="019fcc17-0427-7403-bee5-77ec4f045f8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6638454" name="019fcc17-0427-7403-bee5-77ec4f045f84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39182986" name="019fcc17-a9f8-7c06-9464-98cd1934a1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0166495" name="019fcc17-a9f8-7c06-9464-98cd1934a1cb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15599196" name="019fcc17-b917-7b84-877b-80db1dc3e3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1617889" name="019fcc17-b917-7b84-877b-80db1dc3e3b5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Brandschutzplatte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10439930" name="019fcc19-22ee-7fb2-9cb4-c961ab4cf51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1555799" name="019fcc19-22ee-7fb2-9cb4-c961ab4cf51f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40778072" name="019fcc19-48c7-76c9-9852-46f6ca70f9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1517199" name="019fcc19-48c7-76c9-9852-46f6ca70f910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und Treppe 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12861911" name="019fcc1a-6025-7b1b-bdfc-82775b5de9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0873722" name="019fcc1a-6025-7b1b-bdfc-82775b5de9ed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13171499" name="019fcc1a-fee3-7a38-8e3a-f5610378e9a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912353" name="019fcc1a-fee3-7a38-8e3a-f5610378e9ab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16831873" name="019fcc1b-ea4f-7c0e-b3d9-ca4a8e3644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3517225" name="019fcc1b-ea4f-7c0e-b3d9-ca4a8e364482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18701723" name="019fcc1b-fad5-7d68-9d46-febe81d5e4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0795943" name="019fcc1b-fad5-7d68-9d46-febe81d5e4f1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36707855" name="019fcc1f-3607-75f9-8032-1f78aed19c4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7452486" name="019fcc1f-3607-75f9-8032-1f78aed19c4b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18365595" name="019fcc1f-568d-7046-9c2b-069c7af9db0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8890190" name="019fcc1f-568d-7046-9c2b-069c7af9db08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10060055" name="019fcc3f-c592-7cbb-b189-395222dfe2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9657273" name="019fcc3f-c592-7cbb-b189-395222dfe2f0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40932122" name="019fcc3f-d47f-7d2c-a241-ddd68ba6f4d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2751798" name="019fcc3f-d47f-7d2c-a241-ddd68ba6f4da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45176348" name="019fcc43-6852-7684-9b15-5527c4d6e45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945676" name="019fcc43-6852-7684-9b15-5527c4d6e451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77815941" name="019fcc43-812a-7b2d-86bf-0fb9f0de003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2657762" name="019fcc43-812a-7b2d-86bf-0fb9f0de003a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 Churerweg 10, Maladers</w:t>
          </w:r>
        </w:p>
        <w:p>
          <w:pPr>
            <w:spacing w:before="0" w:after="0"/>
          </w:pPr>
          <w:r>
            <w:t>1116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footer.xml" Type="http://schemas.openxmlformats.org/officeDocument/2006/relationships/footer" Id="rId4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