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 Burgweg 13, 8162 Steinmaur,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1105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89721260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7008804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