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 Burgweg 13, 8162 Steinmaur, Schweiz</w:t>
          </w:r>
        </w:p>
        <w:p>
          <w:pPr>
            <w:spacing w:before="0" w:after="0"/>
          </w:pPr>
          <w:r>
            <w:t>1105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