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0280333" name="019fadec-a183-7347-89b8-407065fe32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63970" name="019fadec-a183-7347-89b8-407065fe32f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0820751" name="019faded-3df7-713f-8f9d-5e71370d8d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526118" name="019faded-3df7-713f-8f9d-5e71370d8d5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und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1533712" name="019fadee-04ba-7f2c-8a56-febb620701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235959" name="019fadee-04ba-7f2c-8a56-febb620701b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4348472" name="019fadee-32c6-7f76-ad81-bffa7a8164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015096" name="019fadee-32c6-7f76-ad81-bffa7a81647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und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081889" name="019fadee-c130-7ae0-8433-1258252868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556476" name="019fadee-c130-7ae0-8433-12582528685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4805140" name="019fadee-dc66-71ae-8c57-7b5bf0912b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055114" name="019fadee-dc66-71ae-8c57-7b5bf0912b7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7229185" name="019fadef-462f-7d71-93f8-101e6be789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512333" name="019fadef-462f-7d71-93f8-101e6be789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0795267" name="019fadef-860c-7cfd-ae83-7c057f4b5c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893135" name="019fadef-860c-7cfd-ae83-7c057f4b5c7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5603663" name="019fadef-fee6-7c9d-908d-ff3ade68ef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41829" name="019fadef-fee6-7c9d-908d-ff3ade68ef9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7409675" name="019fadf0-2879-75dc-bc09-c32968d8d4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889900" name="019fadf0-2879-75dc-bc09-c32968d8d47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940673" name="019fadf0-d4a2-79c1-b52d-0aac97e3c2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20043" name="019fadf0-d4a2-79c1-b52d-0aac97e3c2f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0509346" name="019fadf1-1267-7d8a-8452-29c58cf333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686588" name="019fadf1-1267-7d8a-8452-29c58cf3335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8357569" name="019fadf1-a65f-7fe9-b32e-93ef6ac340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696427" name="019fadf1-a65f-7fe9-b32e-93ef6ac3402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6870168" name="019fadf1-b4d7-775d-9128-2548808c3e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753389" name="019fadf1-b4d7-775d-9128-2548808c3ec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7855266" name="019fadf1-f3ff-7b1c-a0e0-54ea44e058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995395" name="019fadf1-f3ff-7b1c-a0e0-54ea44e0585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4276899" name="019fadf2-2079-79e9-9043-ca7e8afc1f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615367" name="019fadf2-2079-79e9-9043-ca7e8afc1f4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247805" name="019fae08-d454-7a68-b7f9-34671df1f4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84628" name="019fae08-d454-7a68-b7f9-34671df1f4a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6349577" name="019fae08-fc60-7906-8922-9b63299df6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008909" name="019fae08-fc60-7906-8922-9b63299df6d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8451244" name="019fae0b-5cb9-7b98-b859-9a36e4e1fe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710200" name="019fae0b-5cb9-7b98-b859-9a36e4e1feb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4418276" name="019fae0b-68d2-7f91-b18a-f8227961d0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704892" name="019fae0b-68d2-7f91-b18a-f8227961d0c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und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5752994" name="019fae0e-1cc5-716a-ae18-deb9e22c2e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677747" name="019fae0e-1cc5-716a-ae18-deb9e22c2ee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7631381" name="019fae0d-ff8e-7d48-a3f8-203c3a721b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081136" name="019fae0d-ff8e-7d48-a3f8-203c3a721b7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2078182" name="019fae0d-0767-7149-8e26-1b58a9d6a1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901985" name="019fae0d-0767-7149-8e26-1b58a9d6a10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4470600" name="019fae0d-1867-766d-8ed3-f5c67ecf2a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227110" name="019fae0d-1867-766d-8ed3-f5c67ecf2a1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Rohrummantelung</w:t>
            </w:r>
          </w:p>
          <w:p>
            <w:pPr>
              <w:spacing w:before="0" w:after="0"/>
            </w:pPr>
            <w:r>
              <w:t>Wasserleitungen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1310570" name="019fae12-0c6d-7bb4-8a3f-740a76c788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087951" name="019fae12-0c6d-7bb4-8a3f-740a76c7883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9855007" name="019fae12-410d-73d0-bb05-08105e15e2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843676" name="019fae12-410d-73d0-bb05-08105e15e2a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ganzes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7141132" name="019fae23-a33b-7a03-8781-f63fd09ea7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026470" name="019fae23-a33b-7a03-8781-f63fd09ea7e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5637885" name="019fae23-b237-77e0-a486-ea12d32f4e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800789" name="019fae23-b237-77e0-a486-ea12d32f4e6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Burgweg 13, 8162 Steinmaur, Schweiz</w:t>
          </w:r>
        </w:p>
        <w:p>
          <w:pPr>
            <w:spacing w:before="0" w:after="0"/>
          </w:pPr>
          <w:r>
            <w:t>1105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