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 Mythenstrasse 8, 5430 Wettingen, Schweiz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1110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05846177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20230630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