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Mythenstrasse 8, 5430 Wettingen, Schweiz</w:t>
          </w:r>
        </w:p>
        <w:p>
          <w:pPr>
            <w:spacing w:before="0" w:after="0"/>
          </w:pPr>
          <w:r>
            <w:t>1110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